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0EBF75F8"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527508">
        <w:rPr>
          <w:rFonts w:ascii="Arial" w:hAnsi="Arial"/>
          <w:b/>
          <w:i/>
          <w:noProof/>
          <w:sz w:val="28"/>
        </w:rPr>
        <w:t>277</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C6DDE4F" w:rsidR="002A1EAB" w:rsidRPr="00410371" w:rsidRDefault="00FA1908" w:rsidP="00B25B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B25B1C">
              <w:rPr>
                <w:b/>
                <w:noProof/>
                <w:sz w:val="28"/>
              </w:rPr>
              <w:t>14</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D68AAE7" w:rsidR="002A1EAB" w:rsidRPr="00410371" w:rsidRDefault="00527508" w:rsidP="002A1EAB">
            <w:pPr>
              <w:pStyle w:val="CRCoverPage"/>
              <w:spacing w:after="0"/>
              <w:jc w:val="center"/>
              <w:rPr>
                <w:rFonts w:hint="eastAsia"/>
                <w:noProof/>
                <w:lang w:eastAsia="zh-CN"/>
              </w:rPr>
            </w:pPr>
            <w:bookmarkStart w:id="1" w:name="_GoBack"/>
            <w:r w:rsidRPr="00527508">
              <w:rPr>
                <w:rFonts w:hint="eastAsia"/>
                <w:b/>
                <w:noProof/>
                <w:sz w:val="28"/>
              </w:rPr>
              <w:t>0</w:t>
            </w:r>
            <w:r w:rsidRPr="00527508">
              <w:rPr>
                <w:b/>
                <w:noProof/>
                <w:sz w:val="28"/>
              </w:rPr>
              <w:t>769</w:t>
            </w:r>
            <w:bookmarkEnd w:id="1"/>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E9DA6FF" w:rsidR="002A1EAB" w:rsidRPr="00410371" w:rsidRDefault="00FA1908" w:rsidP="00B25B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B25B1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A3F22" w:rsidR="001E41F3" w:rsidRDefault="009B44DE" w:rsidP="00027234">
            <w:pPr>
              <w:pStyle w:val="CRCoverPage"/>
              <w:spacing w:after="0"/>
              <w:ind w:left="100"/>
              <w:rPr>
                <w:noProof/>
                <w:lang w:eastAsia="zh-CN"/>
              </w:rPr>
            </w:pPr>
            <w:r w:rsidRPr="009B44DE">
              <w:rPr>
                <w:noProof/>
                <w:lang w:eastAsia="zh-CN"/>
              </w:rPr>
              <w:t>Clarification on the PSDB and PSER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6CF18" w:rsidR="001E41F3" w:rsidRDefault="009B44DE">
            <w:pPr>
              <w:pStyle w:val="CRCoverPage"/>
              <w:spacing w:after="0"/>
              <w:ind w:left="100"/>
              <w:rPr>
                <w:noProof/>
              </w:rPr>
            </w:pPr>
            <w:r>
              <w:rPr>
                <w:noProof/>
              </w:rPr>
              <w:t xml:space="preserve">TEI19, </w:t>
            </w:r>
            <w:r w:rsidR="00B25B1C" w:rsidRPr="00554753">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3DFA" w14:paraId="1256F52C" w14:textId="77777777" w:rsidTr="00547111">
        <w:tc>
          <w:tcPr>
            <w:tcW w:w="2694" w:type="dxa"/>
            <w:gridSpan w:val="2"/>
            <w:tcBorders>
              <w:top w:val="single" w:sz="4" w:space="0" w:color="auto"/>
              <w:left w:val="single" w:sz="4" w:space="0" w:color="auto"/>
            </w:tcBorders>
          </w:tcPr>
          <w:p w14:paraId="52C87DB0" w14:textId="77777777" w:rsidR="00ED3DFA" w:rsidRDefault="00ED3DFA" w:rsidP="00ED3D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B54BC" w:rsidR="00ED3DFA" w:rsidRDefault="00ED3DFA" w:rsidP="00ED3DFA">
            <w:pPr>
              <w:pStyle w:val="CRCoverPage"/>
              <w:spacing w:after="0"/>
              <w:ind w:left="100"/>
              <w:rPr>
                <w:noProof/>
              </w:rPr>
            </w:pPr>
            <w:r>
              <w:rPr>
                <w:noProof/>
              </w:rPr>
              <w:t xml:space="preserve">Add clarification for </w:t>
            </w:r>
            <w:r w:rsidRPr="00F9618C">
              <w:t>"</w:t>
            </w:r>
            <w:r w:rsidRPr="002B60F0">
              <w:rPr>
                <w:rFonts w:hint="eastAsia"/>
                <w:lang w:eastAsia="zh-CN"/>
              </w:rPr>
              <w:t>p</w:t>
            </w:r>
            <w:r w:rsidRPr="002B60F0">
              <w:rPr>
                <w:lang w:eastAsia="zh-CN"/>
              </w:rPr>
              <w:t>duSetQosUl</w:t>
            </w:r>
            <w:r w:rsidRPr="00F9618C">
              <w:t>"</w:t>
            </w:r>
            <w:r>
              <w:rPr>
                <w:lang w:eastAsia="zh-CN"/>
              </w:rPr>
              <w:t xml:space="preserve"> and </w:t>
            </w:r>
            <w:r w:rsidRPr="00F9618C">
              <w:t>"</w:t>
            </w:r>
            <w:r w:rsidRPr="002B60F0">
              <w:rPr>
                <w:rFonts w:hint="eastAsia"/>
                <w:lang w:eastAsia="zh-CN"/>
              </w:rPr>
              <w:t>p</w:t>
            </w:r>
            <w:r>
              <w:rPr>
                <w:lang w:eastAsia="zh-CN"/>
              </w:rPr>
              <w:t>duSetQosD</w:t>
            </w:r>
            <w:r w:rsidRPr="002B60F0">
              <w:rPr>
                <w:lang w:eastAsia="zh-CN"/>
              </w:rPr>
              <w:t>l</w:t>
            </w:r>
            <w:r w:rsidRPr="00F9618C">
              <w:t>"</w:t>
            </w:r>
            <w:r>
              <w:rPr>
                <w:lang w:eastAsia="zh-CN"/>
              </w:rPr>
              <w:t xml:space="preserve"> attributes to indicate the priority</w:t>
            </w:r>
            <w:r>
              <w:t>.</w:t>
            </w:r>
          </w:p>
        </w:tc>
      </w:tr>
      <w:tr w:rsidR="00ED3DFA" w14:paraId="4CA74D09" w14:textId="77777777" w:rsidTr="00547111">
        <w:tc>
          <w:tcPr>
            <w:tcW w:w="2694" w:type="dxa"/>
            <w:gridSpan w:val="2"/>
            <w:tcBorders>
              <w:left w:val="single" w:sz="4" w:space="0" w:color="auto"/>
            </w:tcBorders>
          </w:tcPr>
          <w:p w14:paraId="2D0866D6" w14:textId="77777777" w:rsidR="00ED3DFA" w:rsidRDefault="00ED3DFA" w:rsidP="00ED3DFA">
            <w:pPr>
              <w:pStyle w:val="CRCoverPage"/>
              <w:spacing w:after="0"/>
              <w:rPr>
                <w:b/>
                <w:i/>
                <w:noProof/>
                <w:sz w:val="8"/>
                <w:szCs w:val="8"/>
              </w:rPr>
            </w:pPr>
          </w:p>
        </w:tc>
        <w:tc>
          <w:tcPr>
            <w:tcW w:w="6946" w:type="dxa"/>
            <w:gridSpan w:val="9"/>
            <w:tcBorders>
              <w:right w:val="single" w:sz="4" w:space="0" w:color="auto"/>
            </w:tcBorders>
          </w:tcPr>
          <w:p w14:paraId="365DEF04" w14:textId="77777777" w:rsidR="00ED3DFA" w:rsidRDefault="00ED3DFA" w:rsidP="00ED3DFA">
            <w:pPr>
              <w:pStyle w:val="CRCoverPage"/>
              <w:spacing w:after="0"/>
              <w:rPr>
                <w:noProof/>
                <w:sz w:val="8"/>
                <w:szCs w:val="8"/>
              </w:rPr>
            </w:pPr>
          </w:p>
        </w:tc>
      </w:tr>
      <w:tr w:rsidR="00ED3DFA" w14:paraId="21016551" w14:textId="77777777" w:rsidTr="00547111">
        <w:tc>
          <w:tcPr>
            <w:tcW w:w="2694" w:type="dxa"/>
            <w:gridSpan w:val="2"/>
            <w:tcBorders>
              <w:left w:val="single" w:sz="4" w:space="0" w:color="auto"/>
            </w:tcBorders>
          </w:tcPr>
          <w:p w14:paraId="49433147" w14:textId="77777777" w:rsidR="00ED3DFA" w:rsidRDefault="00ED3DFA" w:rsidP="00ED3D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6B677B" w:rsidR="00ED3DFA" w:rsidRDefault="00ED3DFA" w:rsidP="00ED3DFA">
            <w:pPr>
              <w:pStyle w:val="CRCoverPage"/>
              <w:spacing w:after="0"/>
              <w:ind w:left="100"/>
            </w:pPr>
            <w:r>
              <w:rPr>
                <w:noProof/>
              </w:rPr>
              <w:t xml:space="preserve">Add NOTE for </w:t>
            </w:r>
            <w:r w:rsidRPr="00F9618C">
              <w:t>"</w:t>
            </w:r>
            <w:r w:rsidRPr="002B60F0">
              <w:rPr>
                <w:rFonts w:hint="eastAsia"/>
                <w:lang w:eastAsia="zh-CN"/>
              </w:rPr>
              <w:t>p</w:t>
            </w:r>
            <w:r w:rsidRPr="002B60F0">
              <w:rPr>
                <w:lang w:eastAsia="zh-CN"/>
              </w:rPr>
              <w:t>duSetQosUl</w:t>
            </w:r>
            <w:r w:rsidRPr="00F9618C">
              <w:t>"</w:t>
            </w:r>
            <w:r>
              <w:rPr>
                <w:lang w:eastAsia="zh-CN"/>
              </w:rPr>
              <w:t xml:space="preserve"> and </w:t>
            </w:r>
            <w:r w:rsidRPr="00F9618C">
              <w:t>"</w:t>
            </w:r>
            <w:r w:rsidRPr="002B60F0">
              <w:rPr>
                <w:rFonts w:hint="eastAsia"/>
                <w:lang w:eastAsia="zh-CN"/>
              </w:rPr>
              <w:t>p</w:t>
            </w:r>
            <w:r>
              <w:rPr>
                <w:lang w:eastAsia="zh-CN"/>
              </w:rPr>
              <w:t>duSetQosD</w:t>
            </w:r>
            <w:r w:rsidRPr="002B60F0">
              <w:rPr>
                <w:lang w:eastAsia="zh-CN"/>
              </w:rPr>
              <w:t>l</w:t>
            </w:r>
            <w:r w:rsidRPr="00F9618C">
              <w:t>"</w:t>
            </w:r>
            <w:r>
              <w:rPr>
                <w:lang w:eastAsia="zh-CN"/>
              </w:rPr>
              <w:t xml:space="preserve"> attributes to indicate the priority</w:t>
            </w:r>
            <w:r>
              <w:rPr>
                <w:noProof/>
              </w:rPr>
              <w:t>.</w:t>
            </w:r>
          </w:p>
        </w:tc>
      </w:tr>
      <w:tr w:rsidR="00ED3DFA" w14:paraId="1F886379" w14:textId="77777777" w:rsidTr="00547111">
        <w:tc>
          <w:tcPr>
            <w:tcW w:w="2694" w:type="dxa"/>
            <w:gridSpan w:val="2"/>
            <w:tcBorders>
              <w:left w:val="single" w:sz="4" w:space="0" w:color="auto"/>
            </w:tcBorders>
          </w:tcPr>
          <w:p w14:paraId="4D989623" w14:textId="77777777" w:rsidR="00ED3DFA" w:rsidRDefault="00ED3DFA" w:rsidP="00ED3DFA">
            <w:pPr>
              <w:pStyle w:val="CRCoverPage"/>
              <w:spacing w:after="0"/>
              <w:rPr>
                <w:b/>
                <w:i/>
                <w:noProof/>
                <w:sz w:val="8"/>
                <w:szCs w:val="8"/>
              </w:rPr>
            </w:pPr>
          </w:p>
        </w:tc>
        <w:tc>
          <w:tcPr>
            <w:tcW w:w="6946" w:type="dxa"/>
            <w:gridSpan w:val="9"/>
            <w:tcBorders>
              <w:right w:val="single" w:sz="4" w:space="0" w:color="auto"/>
            </w:tcBorders>
          </w:tcPr>
          <w:p w14:paraId="71C4A204" w14:textId="77777777" w:rsidR="00ED3DFA" w:rsidRDefault="00ED3DFA" w:rsidP="00ED3DFA">
            <w:pPr>
              <w:pStyle w:val="CRCoverPage"/>
              <w:spacing w:after="0"/>
              <w:rPr>
                <w:noProof/>
                <w:sz w:val="8"/>
                <w:szCs w:val="8"/>
              </w:rPr>
            </w:pPr>
          </w:p>
        </w:tc>
      </w:tr>
      <w:tr w:rsidR="00ED3DFA" w14:paraId="678D7BF9" w14:textId="77777777" w:rsidTr="00547111">
        <w:tc>
          <w:tcPr>
            <w:tcW w:w="2694" w:type="dxa"/>
            <w:gridSpan w:val="2"/>
            <w:tcBorders>
              <w:left w:val="single" w:sz="4" w:space="0" w:color="auto"/>
              <w:bottom w:val="single" w:sz="4" w:space="0" w:color="auto"/>
            </w:tcBorders>
          </w:tcPr>
          <w:p w14:paraId="4E5CE1B6" w14:textId="77777777" w:rsidR="00ED3DFA" w:rsidRDefault="00ED3DFA" w:rsidP="00ED3D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79ACD" w:rsidR="00ED3DFA" w:rsidRDefault="00ED3DFA" w:rsidP="00ED3DFA">
            <w:pPr>
              <w:pStyle w:val="CRCoverPage"/>
              <w:spacing w:after="0"/>
              <w:ind w:left="100"/>
              <w:rPr>
                <w:noProof/>
              </w:rPr>
            </w:pPr>
            <w:r>
              <w:rPr>
                <w:noProof/>
              </w:rPr>
              <w:t>The precedence of the PSDB and PDB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5367D" w:rsidR="001E41F3" w:rsidRDefault="001605C7" w:rsidP="001605C7">
            <w:pPr>
              <w:pStyle w:val="CRCoverPage"/>
              <w:spacing w:after="0"/>
              <w:ind w:left="100"/>
              <w:rPr>
                <w:noProof/>
                <w:lang w:eastAsia="zh-CN"/>
              </w:rPr>
            </w:pPr>
            <w:r>
              <w:rPr>
                <w:noProof/>
                <w:lang w:eastAsia="zh-CN"/>
              </w:rPr>
              <w:t>5.</w:t>
            </w:r>
            <w:r w:rsidR="002E3E49">
              <w:rPr>
                <w:noProof/>
                <w:lang w:eastAsia="zh-CN"/>
              </w:rPr>
              <w:t>6.2.</w:t>
            </w:r>
            <w:r>
              <w:rPr>
                <w:noProof/>
                <w:lang w:eastAsia="zh-CN"/>
              </w:rPr>
              <w:t>6</w:t>
            </w:r>
            <w:r w:rsidR="002E3E49">
              <w:rPr>
                <w:noProof/>
                <w:lang w:eastAsia="zh-CN"/>
              </w:rPr>
              <w:t>, 5.6.2.26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E7B4A" w:rsidR="00AF413E" w:rsidRDefault="00A85919" w:rsidP="00EC032B">
            <w:pPr>
              <w:pStyle w:val="CRCoverPage"/>
              <w:spacing w:after="0"/>
              <w:ind w:left="100"/>
              <w:rPr>
                <w:noProof/>
              </w:rPr>
            </w:pPr>
            <w:r>
              <w:rPr>
                <w:noProof/>
                <w:lang w:eastAsia="zh-CN"/>
              </w:rPr>
              <w:t xml:space="preserve">This CR </w:t>
            </w:r>
            <w:r w:rsidR="00EC032B">
              <w:rPr>
                <w:noProof/>
                <w:lang w:eastAsia="zh-CN"/>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4D5ECC7" w14:textId="77777777" w:rsidR="00F238BD" w:rsidRPr="00F9618C" w:rsidRDefault="00F238BD" w:rsidP="00F238BD">
      <w:pPr>
        <w:pStyle w:val="4"/>
      </w:pPr>
      <w:bookmarkStart w:id="36" w:name="_Toc28012461"/>
      <w:bookmarkStart w:id="37" w:name="_Toc36038419"/>
      <w:bookmarkStart w:id="38" w:name="_Toc45133689"/>
      <w:bookmarkStart w:id="39" w:name="_Toc59017015"/>
      <w:bookmarkStart w:id="40" w:name="_Toc129338935"/>
      <w:bookmarkStart w:id="41" w:name="_Toc19286516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9618C">
        <w:lastRenderedPageBreak/>
        <w:t>5.6.2.7</w:t>
      </w:r>
      <w:r w:rsidRPr="00F9618C">
        <w:tab/>
        <w:t>Type MediaComponent</w:t>
      </w:r>
      <w:bookmarkEnd w:id="36"/>
      <w:bookmarkEnd w:id="37"/>
      <w:bookmarkEnd w:id="38"/>
      <w:bookmarkEnd w:id="39"/>
      <w:bookmarkEnd w:id="40"/>
      <w:bookmarkEnd w:id="41"/>
    </w:p>
    <w:p w14:paraId="2DE97219" w14:textId="77777777" w:rsidR="00F238BD" w:rsidRPr="00F9618C" w:rsidRDefault="00F238BD" w:rsidP="00F238BD">
      <w:pPr>
        <w:pStyle w:val="TH"/>
      </w:pPr>
      <w:r w:rsidRPr="00F9618C">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F238BD" w:rsidRPr="00F9618C" w14:paraId="349EBBB5" w14:textId="77777777" w:rsidTr="00F238BD">
        <w:trPr>
          <w:cantSplit/>
          <w:tblHeader/>
          <w:jc w:val="center"/>
        </w:trPr>
        <w:tc>
          <w:tcPr>
            <w:tcW w:w="1609" w:type="dxa"/>
            <w:shd w:val="clear" w:color="auto" w:fill="C0C0C0"/>
            <w:hideMark/>
          </w:tcPr>
          <w:p w14:paraId="6FCB00D2" w14:textId="77777777" w:rsidR="00F238BD" w:rsidRPr="00F9618C" w:rsidRDefault="00F238BD" w:rsidP="007578CA">
            <w:pPr>
              <w:pStyle w:val="TAH"/>
            </w:pPr>
            <w:r w:rsidRPr="00F9618C">
              <w:lastRenderedPageBreak/>
              <w:t>Attribute name</w:t>
            </w:r>
          </w:p>
        </w:tc>
        <w:tc>
          <w:tcPr>
            <w:tcW w:w="1800" w:type="dxa"/>
            <w:shd w:val="clear" w:color="auto" w:fill="C0C0C0"/>
            <w:hideMark/>
          </w:tcPr>
          <w:p w14:paraId="59EB6D07" w14:textId="77777777" w:rsidR="00F238BD" w:rsidRPr="00F9618C" w:rsidRDefault="00F238BD" w:rsidP="007578CA">
            <w:pPr>
              <w:pStyle w:val="TAH"/>
            </w:pPr>
            <w:r w:rsidRPr="00F9618C">
              <w:t>Data type</w:t>
            </w:r>
          </w:p>
        </w:tc>
        <w:tc>
          <w:tcPr>
            <w:tcW w:w="361" w:type="dxa"/>
            <w:shd w:val="clear" w:color="auto" w:fill="C0C0C0"/>
            <w:hideMark/>
          </w:tcPr>
          <w:p w14:paraId="37C27F62" w14:textId="77777777" w:rsidR="00F238BD" w:rsidRPr="00F9618C" w:rsidRDefault="00F238BD" w:rsidP="007578CA">
            <w:pPr>
              <w:pStyle w:val="TAH"/>
            </w:pPr>
            <w:r w:rsidRPr="00F9618C">
              <w:t>P</w:t>
            </w:r>
          </w:p>
        </w:tc>
        <w:tc>
          <w:tcPr>
            <w:tcW w:w="1170" w:type="dxa"/>
            <w:shd w:val="clear" w:color="auto" w:fill="C0C0C0"/>
            <w:hideMark/>
          </w:tcPr>
          <w:p w14:paraId="3B9DA446" w14:textId="77777777" w:rsidR="00F238BD" w:rsidRPr="00F9618C" w:rsidRDefault="00F238BD" w:rsidP="007578CA">
            <w:pPr>
              <w:pStyle w:val="TAH"/>
            </w:pPr>
            <w:r w:rsidRPr="00F9618C">
              <w:t>Cardinality</w:t>
            </w:r>
          </w:p>
        </w:tc>
        <w:tc>
          <w:tcPr>
            <w:tcW w:w="3271" w:type="dxa"/>
            <w:shd w:val="clear" w:color="auto" w:fill="C0C0C0"/>
            <w:hideMark/>
          </w:tcPr>
          <w:p w14:paraId="29B3EAD2" w14:textId="77777777" w:rsidR="00F238BD" w:rsidRPr="00F9618C" w:rsidRDefault="00F238BD" w:rsidP="007578CA">
            <w:pPr>
              <w:pStyle w:val="TAH"/>
            </w:pPr>
            <w:r w:rsidRPr="00F9618C">
              <w:t>Description</w:t>
            </w:r>
          </w:p>
        </w:tc>
        <w:tc>
          <w:tcPr>
            <w:tcW w:w="1408" w:type="dxa"/>
            <w:shd w:val="clear" w:color="auto" w:fill="C0C0C0"/>
          </w:tcPr>
          <w:p w14:paraId="76444883" w14:textId="77777777" w:rsidR="00F238BD" w:rsidRPr="00F9618C" w:rsidRDefault="00F238BD" w:rsidP="007578CA">
            <w:pPr>
              <w:pStyle w:val="TAH"/>
            </w:pPr>
            <w:r w:rsidRPr="00F9618C">
              <w:t>Applicability</w:t>
            </w:r>
          </w:p>
        </w:tc>
      </w:tr>
      <w:tr w:rsidR="00F238BD" w:rsidRPr="00F9618C" w14:paraId="729A72DF" w14:textId="77777777" w:rsidTr="00F238BD">
        <w:trPr>
          <w:cantSplit/>
          <w:jc w:val="center"/>
        </w:trPr>
        <w:tc>
          <w:tcPr>
            <w:tcW w:w="1609" w:type="dxa"/>
          </w:tcPr>
          <w:p w14:paraId="4893DACE" w14:textId="77777777" w:rsidR="00F238BD" w:rsidRPr="00F9618C" w:rsidRDefault="00F238BD" w:rsidP="007578CA">
            <w:pPr>
              <w:pStyle w:val="TAL"/>
            </w:pPr>
            <w:r w:rsidRPr="00F9618C">
              <w:t>afAppId</w:t>
            </w:r>
          </w:p>
        </w:tc>
        <w:tc>
          <w:tcPr>
            <w:tcW w:w="1800" w:type="dxa"/>
          </w:tcPr>
          <w:p w14:paraId="6B3DF8AF" w14:textId="77777777" w:rsidR="00F238BD" w:rsidRPr="00F9618C" w:rsidRDefault="00F238BD" w:rsidP="007578CA">
            <w:pPr>
              <w:pStyle w:val="TAL"/>
            </w:pPr>
            <w:r w:rsidRPr="00F9618C">
              <w:t>AfAppId</w:t>
            </w:r>
          </w:p>
        </w:tc>
        <w:tc>
          <w:tcPr>
            <w:tcW w:w="361" w:type="dxa"/>
          </w:tcPr>
          <w:p w14:paraId="437A4856" w14:textId="77777777" w:rsidR="00F238BD" w:rsidRPr="00F9618C" w:rsidRDefault="00F238BD" w:rsidP="007578CA">
            <w:pPr>
              <w:pStyle w:val="TAC"/>
            </w:pPr>
            <w:r w:rsidRPr="00F9618C">
              <w:t>O</w:t>
            </w:r>
          </w:p>
        </w:tc>
        <w:tc>
          <w:tcPr>
            <w:tcW w:w="1170" w:type="dxa"/>
          </w:tcPr>
          <w:p w14:paraId="4535E156" w14:textId="77777777" w:rsidR="00F238BD" w:rsidRPr="00F9618C" w:rsidRDefault="00F238BD" w:rsidP="007578CA">
            <w:pPr>
              <w:pStyle w:val="TAC"/>
            </w:pPr>
            <w:r w:rsidRPr="00F9618C">
              <w:t>0..1</w:t>
            </w:r>
          </w:p>
        </w:tc>
        <w:tc>
          <w:tcPr>
            <w:tcW w:w="3271" w:type="dxa"/>
          </w:tcPr>
          <w:p w14:paraId="3F126EC4" w14:textId="77777777" w:rsidR="00F238BD" w:rsidRPr="00F9618C" w:rsidRDefault="00F238BD" w:rsidP="007578CA">
            <w:pPr>
              <w:pStyle w:val="TAL"/>
            </w:pPr>
            <w:r w:rsidRPr="00F9618C">
              <w:t>Contains information that identifies the particular service the AF session belongs to.</w:t>
            </w:r>
          </w:p>
        </w:tc>
        <w:tc>
          <w:tcPr>
            <w:tcW w:w="1408" w:type="dxa"/>
          </w:tcPr>
          <w:p w14:paraId="41303CD4" w14:textId="77777777" w:rsidR="00F238BD" w:rsidRPr="00F9618C" w:rsidRDefault="00F238BD" w:rsidP="007578CA">
            <w:pPr>
              <w:pStyle w:val="TAL"/>
            </w:pPr>
          </w:p>
        </w:tc>
      </w:tr>
      <w:tr w:rsidR="00F238BD" w:rsidRPr="00F9618C" w14:paraId="7E4E79F0" w14:textId="77777777" w:rsidTr="00F238BD">
        <w:trPr>
          <w:cantSplit/>
          <w:jc w:val="center"/>
        </w:trPr>
        <w:tc>
          <w:tcPr>
            <w:tcW w:w="1609" w:type="dxa"/>
          </w:tcPr>
          <w:p w14:paraId="2A35B765" w14:textId="77777777" w:rsidR="00F238BD" w:rsidRPr="00F9618C" w:rsidRDefault="00F238BD" w:rsidP="007578CA">
            <w:pPr>
              <w:pStyle w:val="TAL"/>
            </w:pPr>
            <w:r w:rsidRPr="00F9618C">
              <w:t>afRoutReq</w:t>
            </w:r>
          </w:p>
        </w:tc>
        <w:tc>
          <w:tcPr>
            <w:tcW w:w="1800" w:type="dxa"/>
          </w:tcPr>
          <w:p w14:paraId="69C96432" w14:textId="77777777" w:rsidR="00F238BD" w:rsidRPr="00F9618C" w:rsidRDefault="00F238BD" w:rsidP="007578CA">
            <w:pPr>
              <w:pStyle w:val="TAL"/>
            </w:pPr>
            <w:r w:rsidRPr="00F9618C">
              <w:t>AfRoutingRequirement</w:t>
            </w:r>
          </w:p>
        </w:tc>
        <w:tc>
          <w:tcPr>
            <w:tcW w:w="361" w:type="dxa"/>
          </w:tcPr>
          <w:p w14:paraId="6E15CF71" w14:textId="77777777" w:rsidR="00F238BD" w:rsidRPr="00F9618C" w:rsidRDefault="00F238BD" w:rsidP="007578CA">
            <w:pPr>
              <w:pStyle w:val="TAC"/>
            </w:pPr>
            <w:r w:rsidRPr="00F9618C">
              <w:t>O</w:t>
            </w:r>
          </w:p>
        </w:tc>
        <w:tc>
          <w:tcPr>
            <w:tcW w:w="1170" w:type="dxa"/>
          </w:tcPr>
          <w:p w14:paraId="55C416DD" w14:textId="77777777" w:rsidR="00F238BD" w:rsidRPr="00F9618C" w:rsidRDefault="00F238BD" w:rsidP="007578CA">
            <w:pPr>
              <w:pStyle w:val="TAC"/>
            </w:pPr>
            <w:r w:rsidRPr="00F9618C">
              <w:t>0..1</w:t>
            </w:r>
          </w:p>
        </w:tc>
        <w:tc>
          <w:tcPr>
            <w:tcW w:w="3271" w:type="dxa"/>
          </w:tcPr>
          <w:p w14:paraId="5EADFD04" w14:textId="77777777" w:rsidR="00F238BD" w:rsidRPr="00F9618C" w:rsidRDefault="00F238BD" w:rsidP="007578CA">
            <w:pPr>
              <w:pStyle w:val="TAL"/>
            </w:pPr>
            <w:r w:rsidRPr="00F9618C">
              <w:t>Indicates the AF traffic routing requirements.</w:t>
            </w:r>
          </w:p>
        </w:tc>
        <w:tc>
          <w:tcPr>
            <w:tcW w:w="1408" w:type="dxa"/>
          </w:tcPr>
          <w:p w14:paraId="53D06F66" w14:textId="77777777" w:rsidR="00F238BD" w:rsidRPr="00F9618C" w:rsidRDefault="00F238BD" w:rsidP="007578CA">
            <w:pPr>
              <w:pStyle w:val="TAL"/>
            </w:pPr>
            <w:r w:rsidRPr="00F9618C">
              <w:t>InfluenceOnTrafficRouting</w:t>
            </w:r>
          </w:p>
        </w:tc>
      </w:tr>
      <w:tr w:rsidR="00F238BD" w:rsidRPr="00F9618C" w14:paraId="618FFE1D" w14:textId="77777777" w:rsidTr="00F238BD">
        <w:trPr>
          <w:cantSplit/>
          <w:jc w:val="center"/>
        </w:trPr>
        <w:tc>
          <w:tcPr>
            <w:tcW w:w="1609" w:type="dxa"/>
          </w:tcPr>
          <w:p w14:paraId="23A8DCE2" w14:textId="77777777" w:rsidR="00F238BD" w:rsidRPr="00F9618C" w:rsidRDefault="00F238BD" w:rsidP="007578CA">
            <w:pPr>
              <w:pStyle w:val="TAL"/>
            </w:pPr>
            <w:r w:rsidRPr="00F9618C">
              <w:t>afSfcReq</w:t>
            </w:r>
          </w:p>
        </w:tc>
        <w:tc>
          <w:tcPr>
            <w:tcW w:w="1800" w:type="dxa"/>
          </w:tcPr>
          <w:p w14:paraId="202E84C6" w14:textId="77777777" w:rsidR="00F238BD" w:rsidRPr="00F9618C" w:rsidRDefault="00F238BD" w:rsidP="007578CA">
            <w:pPr>
              <w:pStyle w:val="TAL"/>
            </w:pPr>
            <w:r w:rsidRPr="00F9618C">
              <w:t>AfSfcRequirement</w:t>
            </w:r>
          </w:p>
        </w:tc>
        <w:tc>
          <w:tcPr>
            <w:tcW w:w="361" w:type="dxa"/>
          </w:tcPr>
          <w:p w14:paraId="33A85C06" w14:textId="77777777" w:rsidR="00F238BD" w:rsidRPr="00F9618C" w:rsidRDefault="00F238BD" w:rsidP="007578CA">
            <w:pPr>
              <w:pStyle w:val="TAC"/>
            </w:pPr>
            <w:r w:rsidRPr="00F9618C">
              <w:t>O</w:t>
            </w:r>
          </w:p>
        </w:tc>
        <w:tc>
          <w:tcPr>
            <w:tcW w:w="1170" w:type="dxa"/>
          </w:tcPr>
          <w:p w14:paraId="5CDF1F94" w14:textId="77777777" w:rsidR="00F238BD" w:rsidRPr="00F9618C" w:rsidRDefault="00F238BD" w:rsidP="007578CA">
            <w:pPr>
              <w:pStyle w:val="TAC"/>
            </w:pPr>
            <w:r w:rsidRPr="00F9618C">
              <w:t>0..1</w:t>
            </w:r>
          </w:p>
        </w:tc>
        <w:tc>
          <w:tcPr>
            <w:tcW w:w="3271" w:type="dxa"/>
          </w:tcPr>
          <w:p w14:paraId="76CB62F4" w14:textId="77777777" w:rsidR="00F238BD" w:rsidRPr="00F9618C" w:rsidRDefault="00F238BD" w:rsidP="007578CA">
            <w:pPr>
              <w:pStyle w:val="TAL"/>
            </w:pPr>
            <w:r w:rsidRPr="00F9618C">
              <w:t>Indicates the AF requirements on steering traffic to a pre-configured chain of service functions on N6-LAN.</w:t>
            </w:r>
          </w:p>
        </w:tc>
        <w:tc>
          <w:tcPr>
            <w:tcW w:w="1408" w:type="dxa"/>
          </w:tcPr>
          <w:p w14:paraId="73A023F2" w14:textId="77777777" w:rsidR="00F238BD" w:rsidRPr="00F9618C" w:rsidRDefault="00F238BD" w:rsidP="007578CA">
            <w:pPr>
              <w:pStyle w:val="TAL"/>
            </w:pPr>
            <w:r w:rsidRPr="00F9618C">
              <w:t>SFC</w:t>
            </w:r>
          </w:p>
        </w:tc>
      </w:tr>
      <w:tr w:rsidR="00F238BD" w:rsidRPr="00F9618C" w14:paraId="69077CAE" w14:textId="77777777" w:rsidTr="00F238BD">
        <w:trPr>
          <w:cantSplit/>
          <w:jc w:val="center"/>
        </w:trPr>
        <w:tc>
          <w:tcPr>
            <w:tcW w:w="1609" w:type="dxa"/>
          </w:tcPr>
          <w:p w14:paraId="6C147A78" w14:textId="77777777" w:rsidR="00F238BD" w:rsidRPr="00F9618C" w:rsidRDefault="00F238BD" w:rsidP="007578CA">
            <w:pPr>
              <w:pStyle w:val="TAL"/>
            </w:pPr>
            <w:r w:rsidRPr="00F9618C">
              <w:t>afHdrReq</w:t>
            </w:r>
          </w:p>
        </w:tc>
        <w:tc>
          <w:tcPr>
            <w:tcW w:w="1800" w:type="dxa"/>
          </w:tcPr>
          <w:p w14:paraId="68AB48EC" w14:textId="77777777" w:rsidR="00F238BD" w:rsidRPr="00F9618C" w:rsidRDefault="00F238BD" w:rsidP="007578CA">
            <w:pPr>
              <w:pStyle w:val="TAL"/>
            </w:pPr>
            <w:r w:rsidRPr="00F9618C">
              <w:t>AfHeaderHandlingControlInfo</w:t>
            </w:r>
          </w:p>
        </w:tc>
        <w:tc>
          <w:tcPr>
            <w:tcW w:w="361" w:type="dxa"/>
          </w:tcPr>
          <w:p w14:paraId="0E198557" w14:textId="77777777" w:rsidR="00F238BD" w:rsidRPr="00F9618C" w:rsidRDefault="00F238BD" w:rsidP="007578CA">
            <w:pPr>
              <w:pStyle w:val="TAC"/>
            </w:pPr>
            <w:r w:rsidRPr="00F9618C">
              <w:t>O</w:t>
            </w:r>
          </w:p>
        </w:tc>
        <w:tc>
          <w:tcPr>
            <w:tcW w:w="1170" w:type="dxa"/>
          </w:tcPr>
          <w:p w14:paraId="041D1AE6" w14:textId="77777777" w:rsidR="00F238BD" w:rsidRPr="00F9618C" w:rsidRDefault="00F238BD" w:rsidP="007578CA">
            <w:pPr>
              <w:pStyle w:val="TAC"/>
            </w:pPr>
            <w:r w:rsidRPr="00F9618C">
              <w:t>0..1</w:t>
            </w:r>
          </w:p>
        </w:tc>
        <w:tc>
          <w:tcPr>
            <w:tcW w:w="3271" w:type="dxa"/>
          </w:tcPr>
          <w:p w14:paraId="6B9D972F" w14:textId="77777777" w:rsidR="00F238BD" w:rsidRPr="00F9618C" w:rsidRDefault="00F238BD" w:rsidP="007578CA">
            <w:pPr>
              <w:pStyle w:val="TAL"/>
            </w:pPr>
            <w:r w:rsidRPr="00F9618C">
              <w:t>Indicates the AF handling of payload headers requirements.</w:t>
            </w:r>
          </w:p>
        </w:tc>
        <w:tc>
          <w:tcPr>
            <w:tcW w:w="1408" w:type="dxa"/>
          </w:tcPr>
          <w:p w14:paraId="17BDD7AB" w14:textId="77777777" w:rsidR="00F238BD" w:rsidRPr="00F9618C" w:rsidRDefault="00F238BD" w:rsidP="007578CA">
            <w:pPr>
              <w:pStyle w:val="TAL"/>
            </w:pPr>
            <w:r w:rsidRPr="00F9618C">
              <w:t>HeaderHandling</w:t>
            </w:r>
          </w:p>
        </w:tc>
      </w:tr>
      <w:tr w:rsidR="00F238BD" w:rsidRPr="00F9618C" w14:paraId="1DF6DE65" w14:textId="77777777" w:rsidTr="00F238BD">
        <w:trPr>
          <w:cantSplit/>
          <w:jc w:val="center"/>
        </w:trPr>
        <w:tc>
          <w:tcPr>
            <w:tcW w:w="1609" w:type="dxa"/>
          </w:tcPr>
          <w:p w14:paraId="5F471CF0" w14:textId="77777777" w:rsidR="00F238BD" w:rsidRPr="00F9618C" w:rsidRDefault="00F238BD" w:rsidP="007578CA">
            <w:pPr>
              <w:pStyle w:val="TAL"/>
            </w:pPr>
            <w:r w:rsidRPr="00F9618C">
              <w:rPr>
                <w:lang w:eastAsia="zh-CN"/>
              </w:rPr>
              <w:t>qosReference</w:t>
            </w:r>
          </w:p>
        </w:tc>
        <w:tc>
          <w:tcPr>
            <w:tcW w:w="1800" w:type="dxa"/>
          </w:tcPr>
          <w:p w14:paraId="462E1B73" w14:textId="77777777" w:rsidR="00F238BD" w:rsidRPr="00F9618C" w:rsidRDefault="00F238BD" w:rsidP="007578CA">
            <w:pPr>
              <w:pStyle w:val="TAL"/>
            </w:pPr>
            <w:r w:rsidRPr="00F9618C">
              <w:rPr>
                <w:lang w:eastAsia="zh-CN"/>
              </w:rPr>
              <w:t>string</w:t>
            </w:r>
          </w:p>
        </w:tc>
        <w:tc>
          <w:tcPr>
            <w:tcW w:w="361" w:type="dxa"/>
          </w:tcPr>
          <w:p w14:paraId="71DFD2B5" w14:textId="77777777" w:rsidR="00F238BD" w:rsidRPr="00F9618C" w:rsidRDefault="00F238BD" w:rsidP="007578CA">
            <w:pPr>
              <w:pStyle w:val="TAC"/>
            </w:pPr>
            <w:r w:rsidRPr="00F9618C">
              <w:t>O</w:t>
            </w:r>
          </w:p>
        </w:tc>
        <w:tc>
          <w:tcPr>
            <w:tcW w:w="1170" w:type="dxa"/>
          </w:tcPr>
          <w:p w14:paraId="32A351FB" w14:textId="77777777" w:rsidR="00F238BD" w:rsidRPr="00F9618C" w:rsidRDefault="00F238BD" w:rsidP="007578CA">
            <w:pPr>
              <w:pStyle w:val="TAC"/>
            </w:pPr>
            <w:r w:rsidRPr="00F9618C">
              <w:t>0..1</w:t>
            </w:r>
          </w:p>
        </w:tc>
        <w:tc>
          <w:tcPr>
            <w:tcW w:w="3271" w:type="dxa"/>
          </w:tcPr>
          <w:p w14:paraId="3E8CD723" w14:textId="77777777" w:rsidR="00F238BD" w:rsidRPr="00F9618C" w:rsidRDefault="00F238BD" w:rsidP="007578CA">
            <w:pPr>
              <w:pStyle w:val="TAL"/>
            </w:pPr>
            <w:r w:rsidRPr="00F9618C">
              <w:rPr>
                <w:lang w:eastAsia="zh-CN"/>
              </w:rPr>
              <w:t>Identifies a pre-defined QoS information</w:t>
            </w:r>
            <w:r w:rsidRPr="00F9618C">
              <w:t>.</w:t>
            </w:r>
          </w:p>
        </w:tc>
        <w:tc>
          <w:tcPr>
            <w:tcW w:w="1408" w:type="dxa"/>
          </w:tcPr>
          <w:p w14:paraId="3C262219" w14:textId="77777777" w:rsidR="00F238BD" w:rsidRPr="00F9618C" w:rsidRDefault="00F238BD" w:rsidP="007578CA">
            <w:pPr>
              <w:pStyle w:val="TAL"/>
            </w:pPr>
            <w:r w:rsidRPr="00F9618C">
              <w:t>AuthorizationWithRequiredQoS</w:t>
            </w:r>
          </w:p>
        </w:tc>
      </w:tr>
      <w:tr w:rsidR="00F238BD" w:rsidRPr="00F9618C" w14:paraId="0E98E81F" w14:textId="77777777" w:rsidTr="00F238BD">
        <w:trPr>
          <w:cantSplit/>
          <w:jc w:val="center"/>
        </w:trPr>
        <w:tc>
          <w:tcPr>
            <w:tcW w:w="1609" w:type="dxa"/>
          </w:tcPr>
          <w:p w14:paraId="22BE7CD8" w14:textId="77777777" w:rsidR="00F238BD" w:rsidRPr="00F9618C" w:rsidRDefault="00F238BD" w:rsidP="007578CA">
            <w:pPr>
              <w:pStyle w:val="TAL"/>
            </w:pPr>
            <w:r w:rsidRPr="00F9618C">
              <w:rPr>
                <w:lang w:eastAsia="zh-CN"/>
              </w:rPr>
              <w:t>altSerReqs</w:t>
            </w:r>
          </w:p>
        </w:tc>
        <w:tc>
          <w:tcPr>
            <w:tcW w:w="1800" w:type="dxa"/>
          </w:tcPr>
          <w:p w14:paraId="00C82E22" w14:textId="77777777" w:rsidR="00F238BD" w:rsidRPr="00F9618C" w:rsidRDefault="00F238BD" w:rsidP="007578CA">
            <w:pPr>
              <w:pStyle w:val="TAL"/>
            </w:pPr>
            <w:r w:rsidRPr="00F9618C">
              <w:t>array(string)</w:t>
            </w:r>
          </w:p>
        </w:tc>
        <w:tc>
          <w:tcPr>
            <w:tcW w:w="361" w:type="dxa"/>
          </w:tcPr>
          <w:p w14:paraId="1A9E82A7" w14:textId="77777777" w:rsidR="00F238BD" w:rsidRPr="00F9618C" w:rsidRDefault="00F238BD" w:rsidP="007578CA">
            <w:pPr>
              <w:pStyle w:val="TAC"/>
            </w:pPr>
            <w:r w:rsidRPr="00F9618C">
              <w:rPr>
                <w:lang w:eastAsia="zh-CN"/>
              </w:rPr>
              <w:t>O</w:t>
            </w:r>
          </w:p>
        </w:tc>
        <w:tc>
          <w:tcPr>
            <w:tcW w:w="1170" w:type="dxa"/>
          </w:tcPr>
          <w:p w14:paraId="4E071244" w14:textId="77777777" w:rsidR="00F238BD" w:rsidRPr="00F9618C" w:rsidRDefault="00F238BD" w:rsidP="007578CA">
            <w:pPr>
              <w:pStyle w:val="TAC"/>
            </w:pPr>
            <w:r w:rsidRPr="00F9618C">
              <w:t>1..N</w:t>
            </w:r>
          </w:p>
        </w:tc>
        <w:tc>
          <w:tcPr>
            <w:tcW w:w="3271" w:type="dxa"/>
          </w:tcPr>
          <w:p w14:paraId="005498A1" w14:textId="77777777" w:rsidR="00F238BD" w:rsidRPr="00F9618C" w:rsidRDefault="00F238BD" w:rsidP="007578CA">
            <w:pPr>
              <w:pStyle w:val="TAL"/>
            </w:pPr>
            <w:r w:rsidRPr="00F9618C">
              <w:t xml:space="preserve">Ordered list of alternative service requirements </w:t>
            </w:r>
            <w:r w:rsidRPr="00F9618C">
              <w:rPr>
                <w:rFonts w:eastAsia="Times New Roman"/>
              </w:rPr>
              <w:t>that include a set of QoS references</w:t>
            </w:r>
            <w:r w:rsidRPr="00F9618C">
              <w:t>. The lower the index of the array for a given entry, the higher the priority.(NOTE 1)</w:t>
            </w:r>
          </w:p>
        </w:tc>
        <w:tc>
          <w:tcPr>
            <w:tcW w:w="1408" w:type="dxa"/>
          </w:tcPr>
          <w:p w14:paraId="48701315" w14:textId="77777777" w:rsidR="00F238BD" w:rsidRPr="00F9618C" w:rsidRDefault="00F238BD" w:rsidP="007578CA">
            <w:pPr>
              <w:pStyle w:val="TAL"/>
            </w:pPr>
            <w:r w:rsidRPr="00F9618C">
              <w:t>AuthorizationWithRequiredQoS</w:t>
            </w:r>
          </w:p>
        </w:tc>
      </w:tr>
      <w:tr w:rsidR="00F238BD" w:rsidRPr="00F9618C" w14:paraId="791BB7B1" w14:textId="77777777" w:rsidTr="00F238BD">
        <w:trPr>
          <w:cantSplit/>
          <w:jc w:val="center"/>
        </w:trPr>
        <w:tc>
          <w:tcPr>
            <w:tcW w:w="1609" w:type="dxa"/>
          </w:tcPr>
          <w:p w14:paraId="1B0DA6CF" w14:textId="77777777" w:rsidR="00F238BD" w:rsidRPr="00F9618C" w:rsidRDefault="00F238BD" w:rsidP="007578CA">
            <w:pPr>
              <w:pStyle w:val="TAL"/>
              <w:rPr>
                <w:lang w:eastAsia="zh-CN"/>
              </w:rPr>
            </w:pPr>
            <w:r w:rsidRPr="00F9618C">
              <w:rPr>
                <w:lang w:eastAsia="zh-CN"/>
              </w:rPr>
              <w:t>altSerReqsData</w:t>
            </w:r>
          </w:p>
        </w:tc>
        <w:tc>
          <w:tcPr>
            <w:tcW w:w="1800" w:type="dxa"/>
          </w:tcPr>
          <w:p w14:paraId="75C519DB" w14:textId="77777777" w:rsidR="00F238BD" w:rsidRPr="00F9618C" w:rsidRDefault="00F238BD" w:rsidP="007578CA">
            <w:pPr>
              <w:pStyle w:val="TAL"/>
            </w:pPr>
            <w:r w:rsidRPr="00F9618C">
              <w:t>array(AlternativeServiceRequirementsData)</w:t>
            </w:r>
          </w:p>
        </w:tc>
        <w:tc>
          <w:tcPr>
            <w:tcW w:w="361" w:type="dxa"/>
          </w:tcPr>
          <w:p w14:paraId="257DCB6A" w14:textId="77777777" w:rsidR="00F238BD" w:rsidRPr="00F9618C" w:rsidRDefault="00F238BD" w:rsidP="007578CA">
            <w:pPr>
              <w:pStyle w:val="TAC"/>
              <w:rPr>
                <w:lang w:eastAsia="zh-CN"/>
              </w:rPr>
            </w:pPr>
            <w:r w:rsidRPr="00F9618C">
              <w:rPr>
                <w:lang w:eastAsia="zh-CN"/>
              </w:rPr>
              <w:t>O</w:t>
            </w:r>
          </w:p>
        </w:tc>
        <w:tc>
          <w:tcPr>
            <w:tcW w:w="1170" w:type="dxa"/>
          </w:tcPr>
          <w:p w14:paraId="65F167DD" w14:textId="77777777" w:rsidR="00F238BD" w:rsidRPr="00F9618C" w:rsidRDefault="00F238BD" w:rsidP="007578CA">
            <w:pPr>
              <w:pStyle w:val="TAC"/>
            </w:pPr>
            <w:r w:rsidRPr="00F9618C">
              <w:t>1..N</w:t>
            </w:r>
          </w:p>
        </w:tc>
        <w:tc>
          <w:tcPr>
            <w:tcW w:w="3271" w:type="dxa"/>
          </w:tcPr>
          <w:p w14:paraId="792A78A0" w14:textId="77777777" w:rsidR="00F238BD" w:rsidRPr="00F9618C" w:rsidRDefault="00F238BD" w:rsidP="007578CA">
            <w:pPr>
              <w:pStyle w:val="TAL"/>
            </w:pPr>
            <w:r w:rsidRPr="00F9618C">
              <w:rPr>
                <w:rFonts w:eastAsia="Times New Roman"/>
              </w:rPr>
              <w:t>Ordered list of alternative service requirements that include individual QoS parameter sets.</w:t>
            </w:r>
            <w:r w:rsidRPr="00F9618C">
              <w:t xml:space="preserve"> The lower the index of the array for a given entry, the higher the priority. (NOTE 1)</w:t>
            </w:r>
          </w:p>
        </w:tc>
        <w:tc>
          <w:tcPr>
            <w:tcW w:w="1408" w:type="dxa"/>
          </w:tcPr>
          <w:p w14:paraId="6D628F2E" w14:textId="77777777" w:rsidR="00F238BD" w:rsidRPr="00F9618C" w:rsidRDefault="00F238BD" w:rsidP="007578CA">
            <w:pPr>
              <w:pStyle w:val="TAL"/>
            </w:pPr>
            <w:r w:rsidRPr="00F9618C">
              <w:rPr>
                <w:rFonts w:eastAsia="Times New Roman"/>
              </w:rPr>
              <w:t>AltSerReqsWithIndQoS</w:t>
            </w:r>
          </w:p>
        </w:tc>
      </w:tr>
      <w:tr w:rsidR="00F238BD" w:rsidRPr="00F9618C" w14:paraId="7F00A7B9" w14:textId="77777777" w:rsidTr="00F238BD">
        <w:trPr>
          <w:cantSplit/>
          <w:jc w:val="center"/>
        </w:trPr>
        <w:tc>
          <w:tcPr>
            <w:tcW w:w="1609" w:type="dxa"/>
          </w:tcPr>
          <w:p w14:paraId="3762F55E" w14:textId="77777777" w:rsidR="00F238BD" w:rsidRPr="00F9618C" w:rsidRDefault="00F238BD" w:rsidP="007578CA">
            <w:pPr>
              <w:pStyle w:val="TAL"/>
              <w:rPr>
                <w:lang w:eastAsia="zh-CN"/>
              </w:rPr>
            </w:pPr>
            <w:r w:rsidRPr="00F9618C">
              <w:rPr>
                <w:lang w:eastAsia="zh-CN"/>
              </w:rPr>
              <w:t>disUeNotif</w:t>
            </w:r>
          </w:p>
        </w:tc>
        <w:tc>
          <w:tcPr>
            <w:tcW w:w="1800" w:type="dxa"/>
          </w:tcPr>
          <w:p w14:paraId="6A6BD88F" w14:textId="77777777" w:rsidR="00F238BD" w:rsidRPr="00F9618C" w:rsidRDefault="00F238BD" w:rsidP="007578CA">
            <w:pPr>
              <w:pStyle w:val="TAL"/>
            </w:pPr>
            <w:r w:rsidRPr="00F9618C">
              <w:rPr>
                <w:lang w:eastAsia="zh-CN"/>
              </w:rPr>
              <w:t>boolean</w:t>
            </w:r>
          </w:p>
        </w:tc>
        <w:tc>
          <w:tcPr>
            <w:tcW w:w="361" w:type="dxa"/>
          </w:tcPr>
          <w:p w14:paraId="465FD5BE" w14:textId="77777777" w:rsidR="00F238BD" w:rsidRPr="00F9618C" w:rsidRDefault="00F238BD" w:rsidP="007578CA">
            <w:pPr>
              <w:pStyle w:val="TAC"/>
              <w:rPr>
                <w:lang w:eastAsia="zh-CN"/>
              </w:rPr>
            </w:pPr>
            <w:r w:rsidRPr="00F9618C">
              <w:rPr>
                <w:lang w:eastAsia="zh-CN"/>
              </w:rPr>
              <w:t>O</w:t>
            </w:r>
          </w:p>
        </w:tc>
        <w:tc>
          <w:tcPr>
            <w:tcW w:w="1170" w:type="dxa"/>
          </w:tcPr>
          <w:p w14:paraId="6597B429" w14:textId="77777777" w:rsidR="00F238BD" w:rsidRPr="00F9618C" w:rsidRDefault="00F238BD" w:rsidP="007578CA">
            <w:pPr>
              <w:pStyle w:val="TAC"/>
            </w:pPr>
            <w:r w:rsidRPr="00F9618C">
              <w:rPr>
                <w:lang w:eastAsia="zh-CN"/>
              </w:rPr>
              <w:t>0..1</w:t>
            </w:r>
          </w:p>
        </w:tc>
        <w:tc>
          <w:tcPr>
            <w:tcW w:w="3271" w:type="dxa"/>
          </w:tcPr>
          <w:p w14:paraId="07E77672" w14:textId="77777777" w:rsidR="00F238BD" w:rsidRPr="00F9618C" w:rsidRDefault="00F238BD" w:rsidP="007578CA">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tcPr>
          <w:p w14:paraId="55B795F4" w14:textId="77777777" w:rsidR="00F238BD" w:rsidRPr="00F9618C" w:rsidRDefault="00F238BD" w:rsidP="007578CA">
            <w:pPr>
              <w:pStyle w:val="TAL"/>
            </w:pPr>
            <w:r w:rsidRPr="00F9618C">
              <w:rPr>
                <w:lang w:eastAsia="zh-CN"/>
              </w:rPr>
              <w:t>DisableUENotification</w:t>
            </w:r>
          </w:p>
        </w:tc>
      </w:tr>
      <w:tr w:rsidR="00F238BD" w:rsidRPr="00F9618C" w14:paraId="33027E6A" w14:textId="77777777" w:rsidTr="00F238BD">
        <w:trPr>
          <w:cantSplit/>
          <w:jc w:val="center"/>
        </w:trPr>
        <w:tc>
          <w:tcPr>
            <w:tcW w:w="1609" w:type="dxa"/>
          </w:tcPr>
          <w:p w14:paraId="572F6E99" w14:textId="77777777" w:rsidR="00F238BD" w:rsidRPr="00F9618C" w:rsidRDefault="00F238BD" w:rsidP="007578CA">
            <w:pPr>
              <w:pStyle w:val="TAL"/>
            </w:pPr>
            <w:r w:rsidRPr="00F9618C">
              <w:t>contVer</w:t>
            </w:r>
          </w:p>
        </w:tc>
        <w:tc>
          <w:tcPr>
            <w:tcW w:w="1800" w:type="dxa"/>
          </w:tcPr>
          <w:p w14:paraId="51B2D04D" w14:textId="77777777" w:rsidR="00F238BD" w:rsidRPr="00F9618C" w:rsidRDefault="00F238BD" w:rsidP="007578CA">
            <w:pPr>
              <w:pStyle w:val="TAL"/>
            </w:pPr>
            <w:r w:rsidRPr="00F9618C">
              <w:t>ContentVersion</w:t>
            </w:r>
          </w:p>
        </w:tc>
        <w:tc>
          <w:tcPr>
            <w:tcW w:w="361" w:type="dxa"/>
          </w:tcPr>
          <w:p w14:paraId="53EE0951" w14:textId="77777777" w:rsidR="00F238BD" w:rsidRPr="00F9618C" w:rsidRDefault="00F238BD" w:rsidP="007578CA">
            <w:pPr>
              <w:pStyle w:val="TAC"/>
            </w:pPr>
            <w:r w:rsidRPr="00F9618C">
              <w:t>O</w:t>
            </w:r>
          </w:p>
        </w:tc>
        <w:tc>
          <w:tcPr>
            <w:tcW w:w="1170" w:type="dxa"/>
          </w:tcPr>
          <w:p w14:paraId="6DE83F1E" w14:textId="77777777" w:rsidR="00F238BD" w:rsidRPr="00F9618C" w:rsidRDefault="00F238BD" w:rsidP="007578CA">
            <w:pPr>
              <w:pStyle w:val="TAC"/>
            </w:pPr>
            <w:r w:rsidRPr="00F9618C">
              <w:t>0..1</w:t>
            </w:r>
          </w:p>
        </w:tc>
        <w:tc>
          <w:tcPr>
            <w:tcW w:w="3271" w:type="dxa"/>
          </w:tcPr>
          <w:p w14:paraId="01CA41D0" w14:textId="77777777" w:rsidR="00F238BD" w:rsidRPr="00F9618C" w:rsidRDefault="00F238BD" w:rsidP="007578CA">
            <w:pPr>
              <w:pStyle w:val="TAL"/>
            </w:pPr>
            <w:r w:rsidRPr="00F9618C">
              <w:t>Represents the content version of a media component.</w:t>
            </w:r>
          </w:p>
        </w:tc>
        <w:tc>
          <w:tcPr>
            <w:tcW w:w="1408" w:type="dxa"/>
          </w:tcPr>
          <w:p w14:paraId="474B68DB" w14:textId="77777777" w:rsidR="00F238BD" w:rsidRPr="00F9618C" w:rsidRDefault="00F238BD" w:rsidP="007578CA">
            <w:pPr>
              <w:pStyle w:val="TAL"/>
            </w:pPr>
            <w:r w:rsidRPr="00F9618C">
              <w:t>MediaComponentVersioning</w:t>
            </w:r>
          </w:p>
        </w:tc>
      </w:tr>
      <w:tr w:rsidR="00F238BD" w:rsidRPr="00F9618C" w14:paraId="7C270822" w14:textId="77777777" w:rsidTr="00F238BD">
        <w:trPr>
          <w:cantSplit/>
          <w:jc w:val="center"/>
        </w:trPr>
        <w:tc>
          <w:tcPr>
            <w:tcW w:w="1609" w:type="dxa"/>
          </w:tcPr>
          <w:p w14:paraId="01B885B9" w14:textId="77777777" w:rsidR="00F238BD" w:rsidRPr="00F9618C" w:rsidRDefault="00F238BD" w:rsidP="007578CA">
            <w:pPr>
              <w:pStyle w:val="TAL"/>
            </w:pPr>
            <w:r w:rsidRPr="00F9618C">
              <w:t>desMaxLatency</w:t>
            </w:r>
          </w:p>
        </w:tc>
        <w:tc>
          <w:tcPr>
            <w:tcW w:w="1800" w:type="dxa"/>
          </w:tcPr>
          <w:p w14:paraId="1EEEBC30" w14:textId="77777777" w:rsidR="00F238BD" w:rsidRPr="00F9618C" w:rsidRDefault="00F238BD" w:rsidP="007578CA">
            <w:pPr>
              <w:pStyle w:val="TAL"/>
            </w:pPr>
            <w:r w:rsidRPr="00F9618C">
              <w:t>Float</w:t>
            </w:r>
          </w:p>
        </w:tc>
        <w:tc>
          <w:tcPr>
            <w:tcW w:w="361" w:type="dxa"/>
          </w:tcPr>
          <w:p w14:paraId="47B636D6" w14:textId="77777777" w:rsidR="00F238BD" w:rsidRPr="00F9618C" w:rsidRDefault="00F238BD" w:rsidP="007578CA">
            <w:pPr>
              <w:pStyle w:val="TAC"/>
            </w:pPr>
            <w:r w:rsidRPr="00F9618C">
              <w:t>O</w:t>
            </w:r>
          </w:p>
        </w:tc>
        <w:tc>
          <w:tcPr>
            <w:tcW w:w="1170" w:type="dxa"/>
          </w:tcPr>
          <w:p w14:paraId="34627F78" w14:textId="77777777" w:rsidR="00F238BD" w:rsidRPr="00F9618C" w:rsidRDefault="00F238BD" w:rsidP="007578CA">
            <w:pPr>
              <w:pStyle w:val="TAC"/>
            </w:pPr>
            <w:r w:rsidRPr="00F9618C">
              <w:t>0..1</w:t>
            </w:r>
          </w:p>
        </w:tc>
        <w:tc>
          <w:tcPr>
            <w:tcW w:w="3271" w:type="dxa"/>
          </w:tcPr>
          <w:p w14:paraId="41C0DC43" w14:textId="77777777" w:rsidR="00F238BD" w:rsidRPr="00F9618C" w:rsidRDefault="00F238BD" w:rsidP="007578CA">
            <w:pPr>
              <w:pStyle w:val="TAL"/>
            </w:pPr>
            <w:r w:rsidRPr="00F9618C">
              <w:t>Indicates</w:t>
            </w:r>
            <w:r w:rsidRPr="00F9618C">
              <w:rPr>
                <w:lang w:eastAsia="zh-CN"/>
              </w:rPr>
              <w:t xml:space="preserve"> a </w:t>
            </w:r>
            <w:r w:rsidRPr="00F9618C">
              <w:t>maximum desirable transport level packet latency in milliseconds.</w:t>
            </w:r>
          </w:p>
        </w:tc>
        <w:tc>
          <w:tcPr>
            <w:tcW w:w="1408" w:type="dxa"/>
          </w:tcPr>
          <w:p w14:paraId="1ECEBCA0" w14:textId="77777777" w:rsidR="00F238BD" w:rsidRPr="00F9618C" w:rsidRDefault="00F238BD" w:rsidP="007578CA">
            <w:pPr>
              <w:pStyle w:val="TAL"/>
            </w:pPr>
            <w:r w:rsidRPr="00F9618C">
              <w:t>FLUS, QoSHint</w:t>
            </w:r>
          </w:p>
        </w:tc>
      </w:tr>
      <w:tr w:rsidR="00F238BD" w:rsidRPr="00F9618C" w14:paraId="61A62724" w14:textId="77777777" w:rsidTr="00F238BD">
        <w:trPr>
          <w:cantSplit/>
          <w:jc w:val="center"/>
        </w:trPr>
        <w:tc>
          <w:tcPr>
            <w:tcW w:w="1609" w:type="dxa"/>
          </w:tcPr>
          <w:p w14:paraId="00700188" w14:textId="77777777" w:rsidR="00F238BD" w:rsidRPr="00F9618C" w:rsidRDefault="00F238BD" w:rsidP="007578CA">
            <w:pPr>
              <w:pStyle w:val="TAL"/>
            </w:pPr>
            <w:r w:rsidRPr="00F9618C">
              <w:t>desMaxLoss</w:t>
            </w:r>
          </w:p>
        </w:tc>
        <w:tc>
          <w:tcPr>
            <w:tcW w:w="1800" w:type="dxa"/>
          </w:tcPr>
          <w:p w14:paraId="63F77793" w14:textId="77777777" w:rsidR="00F238BD" w:rsidRPr="00F9618C" w:rsidRDefault="00F238BD" w:rsidP="007578CA">
            <w:pPr>
              <w:pStyle w:val="TAL"/>
            </w:pPr>
            <w:r w:rsidRPr="00F9618C">
              <w:t>Float</w:t>
            </w:r>
          </w:p>
        </w:tc>
        <w:tc>
          <w:tcPr>
            <w:tcW w:w="361" w:type="dxa"/>
          </w:tcPr>
          <w:p w14:paraId="27B332F3" w14:textId="77777777" w:rsidR="00F238BD" w:rsidRPr="00F9618C" w:rsidRDefault="00F238BD" w:rsidP="007578CA">
            <w:pPr>
              <w:pStyle w:val="TAC"/>
            </w:pPr>
            <w:r w:rsidRPr="00F9618C">
              <w:t>O</w:t>
            </w:r>
          </w:p>
        </w:tc>
        <w:tc>
          <w:tcPr>
            <w:tcW w:w="1170" w:type="dxa"/>
          </w:tcPr>
          <w:p w14:paraId="20B64C7A" w14:textId="77777777" w:rsidR="00F238BD" w:rsidRPr="00F9618C" w:rsidRDefault="00F238BD" w:rsidP="007578CA">
            <w:pPr>
              <w:pStyle w:val="TAC"/>
            </w:pPr>
            <w:r w:rsidRPr="00F9618C">
              <w:t>0..1</w:t>
            </w:r>
          </w:p>
        </w:tc>
        <w:tc>
          <w:tcPr>
            <w:tcW w:w="3271" w:type="dxa"/>
          </w:tcPr>
          <w:p w14:paraId="0CA0A0A4" w14:textId="77777777" w:rsidR="00F238BD" w:rsidRPr="00F9618C" w:rsidRDefault="00F238BD" w:rsidP="007578CA">
            <w:pPr>
              <w:pStyle w:val="TAL"/>
            </w:pPr>
            <w:r w:rsidRPr="00F9618C">
              <w:t>Indicates the maximum desirable transport level packet loss rate in percent (without "%" sign).</w:t>
            </w:r>
          </w:p>
        </w:tc>
        <w:tc>
          <w:tcPr>
            <w:tcW w:w="1408" w:type="dxa"/>
          </w:tcPr>
          <w:p w14:paraId="093F6F86" w14:textId="77777777" w:rsidR="00F238BD" w:rsidRPr="00F9618C" w:rsidRDefault="00F238BD" w:rsidP="007578CA">
            <w:pPr>
              <w:pStyle w:val="TAL"/>
            </w:pPr>
            <w:r w:rsidRPr="00F9618C">
              <w:t>FLUS, QoSHint</w:t>
            </w:r>
          </w:p>
        </w:tc>
      </w:tr>
      <w:tr w:rsidR="00F238BD" w:rsidRPr="00F9618C" w14:paraId="0163383D" w14:textId="77777777" w:rsidTr="00F238BD">
        <w:trPr>
          <w:cantSplit/>
          <w:jc w:val="center"/>
        </w:trPr>
        <w:tc>
          <w:tcPr>
            <w:tcW w:w="1609" w:type="dxa"/>
          </w:tcPr>
          <w:p w14:paraId="3E388A83" w14:textId="77777777" w:rsidR="00F238BD" w:rsidRPr="00F9618C" w:rsidRDefault="00F238BD" w:rsidP="007578CA">
            <w:pPr>
              <w:pStyle w:val="TAL"/>
            </w:pPr>
            <w:r w:rsidRPr="00F9618C">
              <w:t>flusId</w:t>
            </w:r>
          </w:p>
        </w:tc>
        <w:tc>
          <w:tcPr>
            <w:tcW w:w="1800" w:type="dxa"/>
          </w:tcPr>
          <w:p w14:paraId="1A2695CA" w14:textId="77777777" w:rsidR="00F238BD" w:rsidRPr="00F9618C" w:rsidRDefault="00F238BD" w:rsidP="007578CA">
            <w:pPr>
              <w:pStyle w:val="TAL"/>
            </w:pPr>
            <w:r w:rsidRPr="00F9618C">
              <w:t>string</w:t>
            </w:r>
          </w:p>
        </w:tc>
        <w:tc>
          <w:tcPr>
            <w:tcW w:w="361" w:type="dxa"/>
          </w:tcPr>
          <w:p w14:paraId="554D23D3" w14:textId="77777777" w:rsidR="00F238BD" w:rsidRPr="00F9618C" w:rsidRDefault="00F238BD" w:rsidP="007578CA">
            <w:pPr>
              <w:pStyle w:val="TAC"/>
            </w:pPr>
            <w:r w:rsidRPr="00F9618C">
              <w:t>O</w:t>
            </w:r>
          </w:p>
        </w:tc>
        <w:tc>
          <w:tcPr>
            <w:tcW w:w="1170" w:type="dxa"/>
          </w:tcPr>
          <w:p w14:paraId="0B642D66" w14:textId="77777777" w:rsidR="00F238BD" w:rsidRPr="00F9618C" w:rsidRDefault="00F238BD" w:rsidP="007578CA">
            <w:pPr>
              <w:pStyle w:val="TAC"/>
            </w:pPr>
            <w:r w:rsidRPr="00F9618C">
              <w:t>0..1</w:t>
            </w:r>
          </w:p>
        </w:tc>
        <w:tc>
          <w:tcPr>
            <w:tcW w:w="3271" w:type="dxa"/>
          </w:tcPr>
          <w:p w14:paraId="1D2E4A12" w14:textId="77777777" w:rsidR="00F238BD" w:rsidRPr="00F9618C" w:rsidRDefault="00F238BD" w:rsidP="007578CA">
            <w:pPr>
              <w:pStyle w:val="TAL"/>
            </w:pPr>
            <w:r w:rsidRPr="00F9618C">
              <w:t>Indicates that the media component is used for FLUS media.</w:t>
            </w:r>
          </w:p>
          <w:p w14:paraId="13DC47DE" w14:textId="77777777" w:rsidR="00F238BD" w:rsidRPr="00F9618C" w:rsidRDefault="00F238BD" w:rsidP="007578CA">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408" w:type="dxa"/>
          </w:tcPr>
          <w:p w14:paraId="04BDD363" w14:textId="77777777" w:rsidR="00F238BD" w:rsidRPr="00F9618C" w:rsidRDefault="00F238BD" w:rsidP="007578CA">
            <w:pPr>
              <w:pStyle w:val="TAL"/>
            </w:pPr>
            <w:r w:rsidRPr="00F9618C">
              <w:t>FLUS</w:t>
            </w:r>
          </w:p>
        </w:tc>
      </w:tr>
      <w:tr w:rsidR="00F238BD" w:rsidRPr="00F9618C" w14:paraId="5904FD48" w14:textId="77777777" w:rsidTr="00F238BD">
        <w:trPr>
          <w:cantSplit/>
          <w:jc w:val="center"/>
        </w:trPr>
        <w:tc>
          <w:tcPr>
            <w:tcW w:w="1609" w:type="dxa"/>
          </w:tcPr>
          <w:p w14:paraId="56712346" w14:textId="77777777" w:rsidR="00F238BD" w:rsidRPr="00F9618C" w:rsidRDefault="00F238BD" w:rsidP="007578CA">
            <w:pPr>
              <w:pStyle w:val="TAL"/>
            </w:pPr>
            <w:r w:rsidRPr="00F9618C">
              <w:t>medCompN</w:t>
            </w:r>
          </w:p>
        </w:tc>
        <w:tc>
          <w:tcPr>
            <w:tcW w:w="1800" w:type="dxa"/>
          </w:tcPr>
          <w:p w14:paraId="4D63073A" w14:textId="77777777" w:rsidR="00F238BD" w:rsidRPr="00F9618C" w:rsidRDefault="00F238BD" w:rsidP="007578CA">
            <w:pPr>
              <w:pStyle w:val="TAL"/>
            </w:pPr>
            <w:r w:rsidRPr="00F9618C">
              <w:t>integer</w:t>
            </w:r>
          </w:p>
        </w:tc>
        <w:tc>
          <w:tcPr>
            <w:tcW w:w="361" w:type="dxa"/>
          </w:tcPr>
          <w:p w14:paraId="6B19165B" w14:textId="77777777" w:rsidR="00F238BD" w:rsidRPr="00F9618C" w:rsidRDefault="00F238BD" w:rsidP="007578CA">
            <w:pPr>
              <w:pStyle w:val="TAC"/>
            </w:pPr>
            <w:r w:rsidRPr="00F9618C">
              <w:t>M</w:t>
            </w:r>
          </w:p>
        </w:tc>
        <w:tc>
          <w:tcPr>
            <w:tcW w:w="1170" w:type="dxa"/>
          </w:tcPr>
          <w:p w14:paraId="3C7B9C8A" w14:textId="77777777" w:rsidR="00F238BD" w:rsidRPr="00F9618C" w:rsidRDefault="00F238BD" w:rsidP="007578CA">
            <w:pPr>
              <w:pStyle w:val="TAC"/>
            </w:pPr>
            <w:r w:rsidRPr="00F9618C">
              <w:t>1</w:t>
            </w:r>
          </w:p>
        </w:tc>
        <w:tc>
          <w:tcPr>
            <w:tcW w:w="3271" w:type="dxa"/>
          </w:tcPr>
          <w:p w14:paraId="6D314128" w14:textId="77777777" w:rsidR="00F238BD" w:rsidRPr="00F9618C" w:rsidRDefault="00F238BD" w:rsidP="007578CA">
            <w:pPr>
              <w:pStyle w:val="TAL"/>
            </w:pPr>
            <w:r w:rsidRPr="00F9618C">
              <w:t>Identifies the media component number, and it contains the ordinal number of the media component.</w:t>
            </w:r>
          </w:p>
        </w:tc>
        <w:tc>
          <w:tcPr>
            <w:tcW w:w="1408" w:type="dxa"/>
          </w:tcPr>
          <w:p w14:paraId="159D925F" w14:textId="77777777" w:rsidR="00F238BD" w:rsidRPr="00F9618C" w:rsidRDefault="00F238BD" w:rsidP="007578CA">
            <w:pPr>
              <w:pStyle w:val="TAL"/>
            </w:pPr>
          </w:p>
        </w:tc>
      </w:tr>
      <w:tr w:rsidR="00F238BD" w:rsidRPr="00F9618C" w14:paraId="5C5243D8" w14:textId="77777777" w:rsidTr="00F238BD">
        <w:trPr>
          <w:cantSplit/>
          <w:jc w:val="center"/>
        </w:trPr>
        <w:tc>
          <w:tcPr>
            <w:tcW w:w="1609" w:type="dxa"/>
          </w:tcPr>
          <w:p w14:paraId="2F75AAE5" w14:textId="77777777" w:rsidR="00F238BD" w:rsidRPr="00F9618C" w:rsidRDefault="00F238BD" w:rsidP="007578CA">
            <w:pPr>
              <w:pStyle w:val="TAL"/>
            </w:pPr>
            <w:r w:rsidRPr="00F9618C">
              <w:t>medSubComps</w:t>
            </w:r>
          </w:p>
        </w:tc>
        <w:tc>
          <w:tcPr>
            <w:tcW w:w="1800" w:type="dxa"/>
          </w:tcPr>
          <w:p w14:paraId="5029D0B5" w14:textId="77777777" w:rsidR="00F238BD" w:rsidRPr="00F9618C" w:rsidRDefault="00F238BD" w:rsidP="007578CA">
            <w:pPr>
              <w:pStyle w:val="TAL"/>
            </w:pPr>
            <w:r w:rsidRPr="00F9618C">
              <w:t>map(MediaSubComponent)</w:t>
            </w:r>
          </w:p>
        </w:tc>
        <w:tc>
          <w:tcPr>
            <w:tcW w:w="361" w:type="dxa"/>
          </w:tcPr>
          <w:p w14:paraId="6F388E76" w14:textId="77777777" w:rsidR="00F238BD" w:rsidRPr="00F9618C" w:rsidRDefault="00F238BD" w:rsidP="007578CA">
            <w:pPr>
              <w:pStyle w:val="TAC"/>
            </w:pPr>
            <w:r w:rsidRPr="00F9618C">
              <w:t>O</w:t>
            </w:r>
          </w:p>
        </w:tc>
        <w:tc>
          <w:tcPr>
            <w:tcW w:w="1170" w:type="dxa"/>
          </w:tcPr>
          <w:p w14:paraId="67BE357B" w14:textId="77777777" w:rsidR="00F238BD" w:rsidRPr="00F9618C" w:rsidRDefault="00F238BD" w:rsidP="007578CA">
            <w:pPr>
              <w:pStyle w:val="TAC"/>
            </w:pPr>
            <w:r w:rsidRPr="00F9618C">
              <w:t>1..N</w:t>
            </w:r>
          </w:p>
        </w:tc>
        <w:tc>
          <w:tcPr>
            <w:tcW w:w="3271" w:type="dxa"/>
          </w:tcPr>
          <w:p w14:paraId="0716B030" w14:textId="77777777" w:rsidR="00F238BD" w:rsidRPr="00F9618C" w:rsidRDefault="00F238BD" w:rsidP="007578CA">
            <w:pPr>
              <w:pStyle w:val="TAL"/>
            </w:pPr>
            <w:r w:rsidRPr="00F9618C">
              <w:t>Contains the requested bitrate and filters for the set of service data flows identified by their common flow identifier. The key of the map is the attribute "fNum".</w:t>
            </w:r>
          </w:p>
          <w:p w14:paraId="0C71E89F" w14:textId="77777777" w:rsidR="00F238BD" w:rsidRPr="00F9618C" w:rsidRDefault="00F238BD" w:rsidP="007578CA">
            <w:pPr>
              <w:pStyle w:val="TAL"/>
            </w:pPr>
            <w:r w:rsidRPr="00F9618C">
              <w:t>(NOTE 3)</w:t>
            </w:r>
          </w:p>
        </w:tc>
        <w:tc>
          <w:tcPr>
            <w:tcW w:w="1408" w:type="dxa"/>
          </w:tcPr>
          <w:p w14:paraId="08F5E4AC" w14:textId="77777777" w:rsidR="00F238BD" w:rsidRPr="00F9618C" w:rsidRDefault="00F238BD" w:rsidP="007578CA">
            <w:pPr>
              <w:pStyle w:val="TAL"/>
            </w:pPr>
          </w:p>
        </w:tc>
      </w:tr>
      <w:tr w:rsidR="00F238BD" w:rsidRPr="00F9618C" w14:paraId="1E7B4BF8" w14:textId="77777777" w:rsidTr="00F238BD">
        <w:trPr>
          <w:cantSplit/>
          <w:jc w:val="center"/>
        </w:trPr>
        <w:tc>
          <w:tcPr>
            <w:tcW w:w="1609" w:type="dxa"/>
          </w:tcPr>
          <w:p w14:paraId="5B01997F" w14:textId="77777777" w:rsidR="00F238BD" w:rsidRPr="00F9618C" w:rsidRDefault="00F238BD" w:rsidP="007578CA">
            <w:pPr>
              <w:pStyle w:val="TAL"/>
            </w:pPr>
            <w:r w:rsidRPr="00F9618C">
              <w:t>medType</w:t>
            </w:r>
          </w:p>
        </w:tc>
        <w:tc>
          <w:tcPr>
            <w:tcW w:w="1800" w:type="dxa"/>
          </w:tcPr>
          <w:p w14:paraId="676A89C8" w14:textId="77777777" w:rsidR="00F238BD" w:rsidRPr="00F9618C" w:rsidRDefault="00F238BD" w:rsidP="007578CA">
            <w:pPr>
              <w:pStyle w:val="TAL"/>
            </w:pPr>
            <w:r w:rsidRPr="00F9618C">
              <w:t>MediaType</w:t>
            </w:r>
          </w:p>
        </w:tc>
        <w:tc>
          <w:tcPr>
            <w:tcW w:w="361" w:type="dxa"/>
          </w:tcPr>
          <w:p w14:paraId="7D34A607" w14:textId="77777777" w:rsidR="00F238BD" w:rsidRPr="00F9618C" w:rsidRDefault="00F238BD" w:rsidP="007578CA">
            <w:pPr>
              <w:pStyle w:val="TAC"/>
            </w:pPr>
            <w:r w:rsidRPr="00F9618C">
              <w:t>O</w:t>
            </w:r>
          </w:p>
        </w:tc>
        <w:tc>
          <w:tcPr>
            <w:tcW w:w="1170" w:type="dxa"/>
          </w:tcPr>
          <w:p w14:paraId="67D25BB8" w14:textId="77777777" w:rsidR="00F238BD" w:rsidRPr="00F9618C" w:rsidRDefault="00F238BD" w:rsidP="007578CA">
            <w:pPr>
              <w:pStyle w:val="TAC"/>
            </w:pPr>
            <w:r w:rsidRPr="00F9618C">
              <w:t>0..1</w:t>
            </w:r>
          </w:p>
        </w:tc>
        <w:tc>
          <w:tcPr>
            <w:tcW w:w="3271" w:type="dxa"/>
          </w:tcPr>
          <w:p w14:paraId="0C158161" w14:textId="77777777" w:rsidR="00F238BD" w:rsidRPr="00F9618C" w:rsidRDefault="00F238BD" w:rsidP="007578CA">
            <w:pPr>
              <w:pStyle w:val="TAL"/>
            </w:pPr>
            <w:r w:rsidRPr="00F9618C">
              <w:t>Indicates the media type of the service.</w:t>
            </w:r>
          </w:p>
        </w:tc>
        <w:tc>
          <w:tcPr>
            <w:tcW w:w="1408" w:type="dxa"/>
          </w:tcPr>
          <w:p w14:paraId="3011306B" w14:textId="77777777" w:rsidR="00F238BD" w:rsidRPr="00F9618C" w:rsidRDefault="00F238BD" w:rsidP="007578CA">
            <w:pPr>
              <w:pStyle w:val="TAL"/>
            </w:pPr>
          </w:p>
        </w:tc>
      </w:tr>
      <w:tr w:rsidR="00F238BD" w:rsidRPr="00F9618C" w14:paraId="0CB22CA1" w14:textId="77777777" w:rsidTr="00F238BD">
        <w:trPr>
          <w:cantSplit/>
          <w:jc w:val="center"/>
        </w:trPr>
        <w:tc>
          <w:tcPr>
            <w:tcW w:w="1609" w:type="dxa"/>
          </w:tcPr>
          <w:p w14:paraId="7B1E2D6D" w14:textId="77777777" w:rsidR="00F238BD" w:rsidRPr="00F9618C" w:rsidRDefault="00F238BD" w:rsidP="007578CA">
            <w:pPr>
              <w:pStyle w:val="TAL"/>
            </w:pPr>
            <w:r w:rsidRPr="00F9618C">
              <w:t>marBwUl</w:t>
            </w:r>
          </w:p>
        </w:tc>
        <w:tc>
          <w:tcPr>
            <w:tcW w:w="1800" w:type="dxa"/>
          </w:tcPr>
          <w:p w14:paraId="4FC1A19D" w14:textId="77777777" w:rsidR="00F238BD" w:rsidRPr="00F9618C" w:rsidRDefault="00F238BD" w:rsidP="007578CA">
            <w:pPr>
              <w:pStyle w:val="TAL"/>
            </w:pPr>
            <w:r w:rsidRPr="00F9618C">
              <w:rPr>
                <w:rFonts w:eastAsia="Times New Roman" w:cs="Arial"/>
              </w:rPr>
              <w:t>BitRate</w:t>
            </w:r>
          </w:p>
        </w:tc>
        <w:tc>
          <w:tcPr>
            <w:tcW w:w="361" w:type="dxa"/>
          </w:tcPr>
          <w:p w14:paraId="5261D6FB" w14:textId="77777777" w:rsidR="00F238BD" w:rsidRPr="00F9618C" w:rsidRDefault="00F238BD" w:rsidP="007578CA">
            <w:pPr>
              <w:pStyle w:val="TAC"/>
            </w:pPr>
            <w:r w:rsidRPr="00F9618C">
              <w:t>O</w:t>
            </w:r>
          </w:p>
        </w:tc>
        <w:tc>
          <w:tcPr>
            <w:tcW w:w="1170" w:type="dxa"/>
          </w:tcPr>
          <w:p w14:paraId="0E8137F3" w14:textId="77777777" w:rsidR="00F238BD" w:rsidRPr="00F9618C" w:rsidRDefault="00F238BD" w:rsidP="007578CA">
            <w:pPr>
              <w:pStyle w:val="TAC"/>
            </w:pPr>
            <w:r w:rsidRPr="00F9618C">
              <w:t>0..1</w:t>
            </w:r>
          </w:p>
        </w:tc>
        <w:tc>
          <w:tcPr>
            <w:tcW w:w="3271" w:type="dxa"/>
          </w:tcPr>
          <w:p w14:paraId="0E4C13D0" w14:textId="77777777" w:rsidR="00F238BD" w:rsidRPr="00F9618C" w:rsidRDefault="00F238BD" w:rsidP="007578CA">
            <w:pPr>
              <w:pStyle w:val="TAL"/>
            </w:pPr>
            <w:r w:rsidRPr="00F9618C">
              <w:t>Maximum requested bandwidth for the Uplink.</w:t>
            </w:r>
          </w:p>
        </w:tc>
        <w:tc>
          <w:tcPr>
            <w:tcW w:w="1408" w:type="dxa"/>
          </w:tcPr>
          <w:p w14:paraId="17A0BE53" w14:textId="77777777" w:rsidR="00F238BD" w:rsidRPr="00F9618C" w:rsidRDefault="00F238BD" w:rsidP="007578CA">
            <w:pPr>
              <w:pStyle w:val="TAL"/>
            </w:pPr>
          </w:p>
        </w:tc>
      </w:tr>
      <w:tr w:rsidR="00F238BD" w:rsidRPr="00F9618C" w14:paraId="33594B9D" w14:textId="77777777" w:rsidTr="00F238BD">
        <w:trPr>
          <w:cantSplit/>
          <w:jc w:val="center"/>
        </w:trPr>
        <w:tc>
          <w:tcPr>
            <w:tcW w:w="1609" w:type="dxa"/>
          </w:tcPr>
          <w:p w14:paraId="2A66D1FD" w14:textId="77777777" w:rsidR="00F238BD" w:rsidRPr="00F9618C" w:rsidRDefault="00F238BD" w:rsidP="007578CA">
            <w:pPr>
              <w:pStyle w:val="TAL"/>
            </w:pPr>
            <w:r w:rsidRPr="00F9618C">
              <w:t>marBwDl</w:t>
            </w:r>
          </w:p>
        </w:tc>
        <w:tc>
          <w:tcPr>
            <w:tcW w:w="1800" w:type="dxa"/>
          </w:tcPr>
          <w:p w14:paraId="4592A4E9" w14:textId="77777777" w:rsidR="00F238BD" w:rsidRPr="00F9618C" w:rsidRDefault="00F238BD" w:rsidP="007578CA">
            <w:pPr>
              <w:pStyle w:val="TAL"/>
            </w:pPr>
            <w:r w:rsidRPr="00F9618C">
              <w:rPr>
                <w:rFonts w:eastAsia="Times New Roman" w:cs="Arial"/>
              </w:rPr>
              <w:t>BitRate</w:t>
            </w:r>
          </w:p>
        </w:tc>
        <w:tc>
          <w:tcPr>
            <w:tcW w:w="361" w:type="dxa"/>
          </w:tcPr>
          <w:p w14:paraId="25CD5BDB" w14:textId="77777777" w:rsidR="00F238BD" w:rsidRPr="00F9618C" w:rsidRDefault="00F238BD" w:rsidP="007578CA">
            <w:pPr>
              <w:pStyle w:val="TAC"/>
            </w:pPr>
            <w:r w:rsidRPr="00F9618C">
              <w:t>O</w:t>
            </w:r>
          </w:p>
        </w:tc>
        <w:tc>
          <w:tcPr>
            <w:tcW w:w="1170" w:type="dxa"/>
          </w:tcPr>
          <w:p w14:paraId="5249B8E6" w14:textId="77777777" w:rsidR="00F238BD" w:rsidRPr="00F9618C" w:rsidRDefault="00F238BD" w:rsidP="007578CA">
            <w:pPr>
              <w:pStyle w:val="TAC"/>
            </w:pPr>
            <w:r w:rsidRPr="00F9618C">
              <w:t>0..1</w:t>
            </w:r>
          </w:p>
        </w:tc>
        <w:tc>
          <w:tcPr>
            <w:tcW w:w="3271" w:type="dxa"/>
          </w:tcPr>
          <w:p w14:paraId="71472F4F" w14:textId="77777777" w:rsidR="00F238BD" w:rsidRPr="00F9618C" w:rsidRDefault="00F238BD" w:rsidP="007578CA">
            <w:pPr>
              <w:pStyle w:val="TAL"/>
            </w:pPr>
            <w:r w:rsidRPr="00F9618C">
              <w:t>Maximum requested bandwidth for the Downlink.</w:t>
            </w:r>
          </w:p>
        </w:tc>
        <w:tc>
          <w:tcPr>
            <w:tcW w:w="1408" w:type="dxa"/>
          </w:tcPr>
          <w:p w14:paraId="52EEEF25" w14:textId="77777777" w:rsidR="00F238BD" w:rsidRPr="00F9618C" w:rsidRDefault="00F238BD" w:rsidP="007578CA">
            <w:pPr>
              <w:pStyle w:val="TAL"/>
            </w:pPr>
          </w:p>
        </w:tc>
      </w:tr>
      <w:tr w:rsidR="00F238BD" w:rsidRPr="00F9618C" w14:paraId="6A6C498C" w14:textId="77777777" w:rsidTr="00F238BD">
        <w:trPr>
          <w:cantSplit/>
          <w:jc w:val="center"/>
        </w:trPr>
        <w:tc>
          <w:tcPr>
            <w:tcW w:w="1609" w:type="dxa"/>
          </w:tcPr>
          <w:p w14:paraId="03B69277" w14:textId="77777777" w:rsidR="00F238BD" w:rsidRPr="00F9618C" w:rsidRDefault="00F238BD" w:rsidP="007578CA">
            <w:pPr>
              <w:pStyle w:val="TAL"/>
            </w:pPr>
            <w:r w:rsidRPr="00F9618C">
              <w:t>maxPacketLossRateDl</w:t>
            </w:r>
          </w:p>
        </w:tc>
        <w:tc>
          <w:tcPr>
            <w:tcW w:w="1800" w:type="dxa"/>
          </w:tcPr>
          <w:p w14:paraId="0E1D9D33" w14:textId="77777777" w:rsidR="00F238BD" w:rsidRPr="00F9618C" w:rsidRDefault="00F238BD" w:rsidP="007578CA">
            <w:pPr>
              <w:pStyle w:val="TAL"/>
              <w:rPr>
                <w:rFonts w:eastAsia="Times New Roman" w:cs="Arial"/>
              </w:rPr>
            </w:pPr>
            <w:r w:rsidRPr="00F9618C">
              <w:t>PacketLossRateRm</w:t>
            </w:r>
          </w:p>
        </w:tc>
        <w:tc>
          <w:tcPr>
            <w:tcW w:w="361" w:type="dxa"/>
          </w:tcPr>
          <w:p w14:paraId="21246953" w14:textId="77777777" w:rsidR="00F238BD" w:rsidRPr="00F9618C" w:rsidRDefault="00F238BD" w:rsidP="007578CA">
            <w:pPr>
              <w:pStyle w:val="TAC"/>
            </w:pPr>
            <w:r w:rsidRPr="00F9618C">
              <w:t>O</w:t>
            </w:r>
          </w:p>
        </w:tc>
        <w:tc>
          <w:tcPr>
            <w:tcW w:w="1170" w:type="dxa"/>
          </w:tcPr>
          <w:p w14:paraId="0CE946AF" w14:textId="77777777" w:rsidR="00F238BD" w:rsidRPr="00F9618C" w:rsidRDefault="00F238BD" w:rsidP="007578CA">
            <w:pPr>
              <w:pStyle w:val="TAC"/>
            </w:pPr>
            <w:r w:rsidRPr="00F9618C">
              <w:t>0..1</w:t>
            </w:r>
          </w:p>
        </w:tc>
        <w:tc>
          <w:tcPr>
            <w:tcW w:w="3271" w:type="dxa"/>
          </w:tcPr>
          <w:p w14:paraId="6C495D85" w14:textId="77777777" w:rsidR="00F238BD" w:rsidRPr="00F9618C" w:rsidRDefault="00F238BD" w:rsidP="007578CA">
            <w:pPr>
              <w:pStyle w:val="TAL"/>
            </w:pPr>
            <w:r w:rsidRPr="00F9618C">
              <w:t>Indicates the downlink maximum rate for lost packets that can be tolerated for the service data flow.</w:t>
            </w:r>
          </w:p>
        </w:tc>
        <w:tc>
          <w:tcPr>
            <w:tcW w:w="1408" w:type="dxa"/>
          </w:tcPr>
          <w:p w14:paraId="5595AF20" w14:textId="77777777" w:rsidR="00F238BD" w:rsidRPr="00F9618C" w:rsidRDefault="00F238BD" w:rsidP="007578CA">
            <w:pPr>
              <w:pStyle w:val="TAL"/>
            </w:pPr>
            <w:r w:rsidRPr="00F9618C">
              <w:t>CHEM</w:t>
            </w:r>
          </w:p>
        </w:tc>
      </w:tr>
      <w:tr w:rsidR="00F238BD" w:rsidRPr="00F9618C" w14:paraId="1EB38AB6" w14:textId="77777777" w:rsidTr="00F238BD">
        <w:trPr>
          <w:cantSplit/>
          <w:jc w:val="center"/>
        </w:trPr>
        <w:tc>
          <w:tcPr>
            <w:tcW w:w="1609" w:type="dxa"/>
          </w:tcPr>
          <w:p w14:paraId="574E616A" w14:textId="77777777" w:rsidR="00F238BD" w:rsidRPr="00F9618C" w:rsidRDefault="00F238BD" w:rsidP="007578CA">
            <w:pPr>
              <w:pStyle w:val="TAL"/>
            </w:pPr>
            <w:r w:rsidRPr="00F9618C">
              <w:lastRenderedPageBreak/>
              <w:t>maxPacketLossRateUl</w:t>
            </w:r>
          </w:p>
        </w:tc>
        <w:tc>
          <w:tcPr>
            <w:tcW w:w="1800" w:type="dxa"/>
          </w:tcPr>
          <w:p w14:paraId="74FC0C60" w14:textId="77777777" w:rsidR="00F238BD" w:rsidRPr="00F9618C" w:rsidRDefault="00F238BD" w:rsidP="007578CA">
            <w:pPr>
              <w:pStyle w:val="TAL"/>
              <w:rPr>
                <w:rFonts w:eastAsia="Times New Roman" w:cs="Arial"/>
              </w:rPr>
            </w:pPr>
            <w:r w:rsidRPr="00F9618C">
              <w:t>PacketLossRateRm</w:t>
            </w:r>
          </w:p>
        </w:tc>
        <w:tc>
          <w:tcPr>
            <w:tcW w:w="361" w:type="dxa"/>
          </w:tcPr>
          <w:p w14:paraId="0473BC29" w14:textId="77777777" w:rsidR="00F238BD" w:rsidRPr="00F9618C" w:rsidRDefault="00F238BD" w:rsidP="007578CA">
            <w:pPr>
              <w:pStyle w:val="TAC"/>
            </w:pPr>
            <w:r w:rsidRPr="00F9618C">
              <w:t>O</w:t>
            </w:r>
          </w:p>
        </w:tc>
        <w:tc>
          <w:tcPr>
            <w:tcW w:w="1170" w:type="dxa"/>
          </w:tcPr>
          <w:p w14:paraId="670618FB" w14:textId="77777777" w:rsidR="00F238BD" w:rsidRPr="00F9618C" w:rsidRDefault="00F238BD" w:rsidP="007578CA">
            <w:pPr>
              <w:pStyle w:val="TAC"/>
            </w:pPr>
            <w:r w:rsidRPr="00F9618C">
              <w:t>0..1</w:t>
            </w:r>
          </w:p>
        </w:tc>
        <w:tc>
          <w:tcPr>
            <w:tcW w:w="3271" w:type="dxa"/>
          </w:tcPr>
          <w:p w14:paraId="6FF935D7" w14:textId="77777777" w:rsidR="00F238BD" w:rsidRPr="00F9618C" w:rsidRDefault="00F238BD" w:rsidP="007578CA">
            <w:pPr>
              <w:pStyle w:val="TAL"/>
            </w:pPr>
            <w:r w:rsidRPr="00F9618C">
              <w:t>Indicates the uplink maximum rate for lost packets that can be tolerated for the service data flow.</w:t>
            </w:r>
          </w:p>
        </w:tc>
        <w:tc>
          <w:tcPr>
            <w:tcW w:w="1408" w:type="dxa"/>
          </w:tcPr>
          <w:p w14:paraId="46935F15" w14:textId="77777777" w:rsidR="00F238BD" w:rsidRPr="00F9618C" w:rsidRDefault="00F238BD" w:rsidP="007578CA">
            <w:pPr>
              <w:pStyle w:val="TAL"/>
            </w:pPr>
            <w:r w:rsidRPr="00F9618C">
              <w:t>CHEM</w:t>
            </w:r>
          </w:p>
        </w:tc>
      </w:tr>
      <w:tr w:rsidR="00F238BD" w:rsidRPr="00F9618C" w14:paraId="78A936CA" w14:textId="77777777" w:rsidTr="00F238BD">
        <w:trPr>
          <w:cantSplit/>
          <w:jc w:val="center"/>
        </w:trPr>
        <w:tc>
          <w:tcPr>
            <w:tcW w:w="1609" w:type="dxa"/>
          </w:tcPr>
          <w:p w14:paraId="68DD390A" w14:textId="77777777" w:rsidR="00F238BD" w:rsidRPr="00F9618C" w:rsidRDefault="00F238BD" w:rsidP="007578CA">
            <w:pPr>
              <w:pStyle w:val="TAL"/>
            </w:pPr>
            <w:r w:rsidRPr="00F9618C">
              <w:t>maxSuppBwDl</w:t>
            </w:r>
          </w:p>
        </w:tc>
        <w:tc>
          <w:tcPr>
            <w:tcW w:w="1800" w:type="dxa"/>
          </w:tcPr>
          <w:p w14:paraId="09E21512" w14:textId="77777777" w:rsidR="00F238BD" w:rsidRPr="00F9618C" w:rsidRDefault="00F238BD" w:rsidP="007578CA">
            <w:pPr>
              <w:pStyle w:val="TAL"/>
              <w:rPr>
                <w:rFonts w:eastAsia="Times New Roman" w:cs="Arial"/>
              </w:rPr>
            </w:pPr>
            <w:r w:rsidRPr="00F9618C">
              <w:rPr>
                <w:rFonts w:cs="Arial"/>
              </w:rPr>
              <w:t>BitRate</w:t>
            </w:r>
          </w:p>
        </w:tc>
        <w:tc>
          <w:tcPr>
            <w:tcW w:w="361" w:type="dxa"/>
          </w:tcPr>
          <w:p w14:paraId="414EFE40" w14:textId="77777777" w:rsidR="00F238BD" w:rsidRPr="00F9618C" w:rsidRDefault="00F238BD" w:rsidP="007578CA">
            <w:pPr>
              <w:pStyle w:val="TAC"/>
            </w:pPr>
            <w:r w:rsidRPr="00F9618C">
              <w:t>O</w:t>
            </w:r>
          </w:p>
        </w:tc>
        <w:tc>
          <w:tcPr>
            <w:tcW w:w="1170" w:type="dxa"/>
          </w:tcPr>
          <w:p w14:paraId="0E7CA542" w14:textId="77777777" w:rsidR="00F238BD" w:rsidRPr="00F9618C" w:rsidRDefault="00F238BD" w:rsidP="007578CA">
            <w:pPr>
              <w:pStyle w:val="TAC"/>
            </w:pPr>
            <w:r w:rsidRPr="00F9618C">
              <w:t>0..1</w:t>
            </w:r>
          </w:p>
        </w:tc>
        <w:tc>
          <w:tcPr>
            <w:tcW w:w="3271" w:type="dxa"/>
          </w:tcPr>
          <w:p w14:paraId="5EDC9DCE" w14:textId="77777777" w:rsidR="00F238BD" w:rsidRPr="00F9618C" w:rsidRDefault="00F238BD" w:rsidP="007578CA">
            <w:pPr>
              <w:pStyle w:val="TAL"/>
            </w:pPr>
            <w:r w:rsidRPr="00F9618C">
              <w:t>Maximum supported bandwidth for the Downlink.</w:t>
            </w:r>
          </w:p>
        </w:tc>
        <w:tc>
          <w:tcPr>
            <w:tcW w:w="1408" w:type="dxa"/>
          </w:tcPr>
          <w:p w14:paraId="509ED6F4" w14:textId="77777777" w:rsidR="00F238BD" w:rsidRPr="00F9618C" w:rsidRDefault="00F238BD" w:rsidP="007578CA">
            <w:pPr>
              <w:pStyle w:val="TAL"/>
            </w:pPr>
            <w:r w:rsidRPr="00F9618C">
              <w:t>IMS_SBI</w:t>
            </w:r>
          </w:p>
        </w:tc>
      </w:tr>
      <w:tr w:rsidR="00F238BD" w:rsidRPr="00F9618C" w14:paraId="1B2D259C" w14:textId="77777777" w:rsidTr="00F238BD">
        <w:trPr>
          <w:cantSplit/>
          <w:jc w:val="center"/>
        </w:trPr>
        <w:tc>
          <w:tcPr>
            <w:tcW w:w="1609" w:type="dxa"/>
          </w:tcPr>
          <w:p w14:paraId="0EA7CFA8" w14:textId="77777777" w:rsidR="00F238BD" w:rsidRPr="00F9618C" w:rsidRDefault="00F238BD" w:rsidP="007578CA">
            <w:pPr>
              <w:pStyle w:val="TAL"/>
            </w:pPr>
            <w:r w:rsidRPr="00F9618C">
              <w:t>maxSuppBwUl</w:t>
            </w:r>
          </w:p>
        </w:tc>
        <w:tc>
          <w:tcPr>
            <w:tcW w:w="1800" w:type="dxa"/>
          </w:tcPr>
          <w:p w14:paraId="56D625A3" w14:textId="77777777" w:rsidR="00F238BD" w:rsidRPr="00F9618C" w:rsidRDefault="00F238BD" w:rsidP="007578CA">
            <w:pPr>
              <w:pStyle w:val="TAL"/>
              <w:rPr>
                <w:rFonts w:eastAsia="Times New Roman" w:cs="Arial"/>
              </w:rPr>
            </w:pPr>
            <w:r w:rsidRPr="00F9618C">
              <w:rPr>
                <w:rFonts w:cs="Arial"/>
              </w:rPr>
              <w:t>BitRate</w:t>
            </w:r>
          </w:p>
        </w:tc>
        <w:tc>
          <w:tcPr>
            <w:tcW w:w="361" w:type="dxa"/>
          </w:tcPr>
          <w:p w14:paraId="706ED499" w14:textId="77777777" w:rsidR="00F238BD" w:rsidRPr="00F9618C" w:rsidRDefault="00F238BD" w:rsidP="007578CA">
            <w:pPr>
              <w:pStyle w:val="TAC"/>
            </w:pPr>
            <w:r w:rsidRPr="00F9618C">
              <w:t>O</w:t>
            </w:r>
          </w:p>
        </w:tc>
        <w:tc>
          <w:tcPr>
            <w:tcW w:w="1170" w:type="dxa"/>
          </w:tcPr>
          <w:p w14:paraId="66DEF17C" w14:textId="77777777" w:rsidR="00F238BD" w:rsidRPr="00F9618C" w:rsidRDefault="00F238BD" w:rsidP="007578CA">
            <w:pPr>
              <w:pStyle w:val="TAC"/>
            </w:pPr>
            <w:r w:rsidRPr="00F9618C">
              <w:t>0..1</w:t>
            </w:r>
          </w:p>
        </w:tc>
        <w:tc>
          <w:tcPr>
            <w:tcW w:w="3271" w:type="dxa"/>
          </w:tcPr>
          <w:p w14:paraId="11E2FE49" w14:textId="77777777" w:rsidR="00F238BD" w:rsidRPr="00F9618C" w:rsidRDefault="00F238BD" w:rsidP="007578CA">
            <w:pPr>
              <w:pStyle w:val="TAL"/>
            </w:pPr>
            <w:r w:rsidRPr="00F9618C">
              <w:t>Maximum supported bandwidth for the Uplink.</w:t>
            </w:r>
          </w:p>
        </w:tc>
        <w:tc>
          <w:tcPr>
            <w:tcW w:w="1408" w:type="dxa"/>
          </w:tcPr>
          <w:p w14:paraId="4C4200FF" w14:textId="77777777" w:rsidR="00F238BD" w:rsidRPr="00F9618C" w:rsidRDefault="00F238BD" w:rsidP="007578CA">
            <w:pPr>
              <w:pStyle w:val="TAL"/>
            </w:pPr>
            <w:r w:rsidRPr="00F9618C">
              <w:t>IMS_SBI</w:t>
            </w:r>
          </w:p>
        </w:tc>
      </w:tr>
      <w:tr w:rsidR="00F238BD" w:rsidRPr="00F9618C" w14:paraId="74B755CF" w14:textId="77777777" w:rsidTr="00F238BD">
        <w:trPr>
          <w:cantSplit/>
          <w:jc w:val="center"/>
        </w:trPr>
        <w:tc>
          <w:tcPr>
            <w:tcW w:w="1609" w:type="dxa"/>
          </w:tcPr>
          <w:p w14:paraId="2E088586" w14:textId="77777777" w:rsidR="00F238BD" w:rsidRPr="00F9618C" w:rsidRDefault="00F238BD" w:rsidP="007578CA">
            <w:pPr>
              <w:pStyle w:val="TAL"/>
            </w:pPr>
            <w:r w:rsidRPr="00F9618C">
              <w:t>minDesBwDl</w:t>
            </w:r>
          </w:p>
        </w:tc>
        <w:tc>
          <w:tcPr>
            <w:tcW w:w="1800" w:type="dxa"/>
          </w:tcPr>
          <w:p w14:paraId="17F733D5" w14:textId="77777777" w:rsidR="00F238BD" w:rsidRPr="00F9618C" w:rsidRDefault="00F238BD" w:rsidP="007578CA">
            <w:pPr>
              <w:pStyle w:val="TAL"/>
              <w:rPr>
                <w:rFonts w:cs="Arial"/>
              </w:rPr>
            </w:pPr>
            <w:r w:rsidRPr="00F9618C">
              <w:rPr>
                <w:rFonts w:cs="Arial"/>
              </w:rPr>
              <w:t>BitRate</w:t>
            </w:r>
          </w:p>
        </w:tc>
        <w:tc>
          <w:tcPr>
            <w:tcW w:w="361" w:type="dxa"/>
          </w:tcPr>
          <w:p w14:paraId="018C372B" w14:textId="77777777" w:rsidR="00F238BD" w:rsidRPr="00F9618C" w:rsidRDefault="00F238BD" w:rsidP="007578CA">
            <w:pPr>
              <w:pStyle w:val="TAC"/>
            </w:pPr>
            <w:r w:rsidRPr="00F9618C">
              <w:t>O</w:t>
            </w:r>
          </w:p>
        </w:tc>
        <w:tc>
          <w:tcPr>
            <w:tcW w:w="1170" w:type="dxa"/>
          </w:tcPr>
          <w:p w14:paraId="7B2D165A" w14:textId="77777777" w:rsidR="00F238BD" w:rsidRPr="00F9618C" w:rsidRDefault="00F238BD" w:rsidP="007578CA">
            <w:pPr>
              <w:pStyle w:val="TAC"/>
            </w:pPr>
            <w:r w:rsidRPr="00F9618C">
              <w:t>0..1</w:t>
            </w:r>
          </w:p>
        </w:tc>
        <w:tc>
          <w:tcPr>
            <w:tcW w:w="3271" w:type="dxa"/>
          </w:tcPr>
          <w:p w14:paraId="0BBF8192" w14:textId="77777777" w:rsidR="00F238BD" w:rsidRPr="00F9618C" w:rsidRDefault="00F238BD" w:rsidP="007578CA">
            <w:pPr>
              <w:pStyle w:val="TAL"/>
            </w:pPr>
            <w:r w:rsidRPr="00F9618C">
              <w:t>Minimum desired bandwidth for the Downlink.</w:t>
            </w:r>
          </w:p>
        </w:tc>
        <w:tc>
          <w:tcPr>
            <w:tcW w:w="1408" w:type="dxa"/>
          </w:tcPr>
          <w:p w14:paraId="4CDA7B41" w14:textId="77777777" w:rsidR="00F238BD" w:rsidRPr="00F9618C" w:rsidRDefault="00F238BD" w:rsidP="007578CA">
            <w:pPr>
              <w:pStyle w:val="TAL"/>
            </w:pPr>
            <w:r w:rsidRPr="00F9618C">
              <w:t>IMS_SBI</w:t>
            </w:r>
          </w:p>
        </w:tc>
      </w:tr>
      <w:tr w:rsidR="00F238BD" w:rsidRPr="00F9618C" w14:paraId="2289875D" w14:textId="77777777" w:rsidTr="00F238BD">
        <w:trPr>
          <w:cantSplit/>
          <w:jc w:val="center"/>
        </w:trPr>
        <w:tc>
          <w:tcPr>
            <w:tcW w:w="1609" w:type="dxa"/>
          </w:tcPr>
          <w:p w14:paraId="3863E74D" w14:textId="77777777" w:rsidR="00F238BD" w:rsidRPr="00F9618C" w:rsidRDefault="00F238BD" w:rsidP="007578CA">
            <w:pPr>
              <w:pStyle w:val="TAL"/>
            </w:pPr>
            <w:r w:rsidRPr="00F9618C">
              <w:t>minDesBwUl</w:t>
            </w:r>
          </w:p>
        </w:tc>
        <w:tc>
          <w:tcPr>
            <w:tcW w:w="1800" w:type="dxa"/>
          </w:tcPr>
          <w:p w14:paraId="6BAD4D9C" w14:textId="77777777" w:rsidR="00F238BD" w:rsidRPr="00F9618C" w:rsidRDefault="00F238BD" w:rsidP="007578CA">
            <w:pPr>
              <w:pStyle w:val="TAL"/>
              <w:rPr>
                <w:rFonts w:cs="Arial"/>
              </w:rPr>
            </w:pPr>
            <w:r w:rsidRPr="00F9618C">
              <w:rPr>
                <w:rFonts w:cs="Arial"/>
              </w:rPr>
              <w:t>BitRate</w:t>
            </w:r>
          </w:p>
        </w:tc>
        <w:tc>
          <w:tcPr>
            <w:tcW w:w="361" w:type="dxa"/>
          </w:tcPr>
          <w:p w14:paraId="7287554D" w14:textId="77777777" w:rsidR="00F238BD" w:rsidRPr="00F9618C" w:rsidRDefault="00F238BD" w:rsidP="007578CA">
            <w:pPr>
              <w:pStyle w:val="TAC"/>
            </w:pPr>
            <w:r w:rsidRPr="00F9618C">
              <w:t>O</w:t>
            </w:r>
          </w:p>
        </w:tc>
        <w:tc>
          <w:tcPr>
            <w:tcW w:w="1170" w:type="dxa"/>
          </w:tcPr>
          <w:p w14:paraId="4CE06016" w14:textId="77777777" w:rsidR="00F238BD" w:rsidRPr="00F9618C" w:rsidRDefault="00F238BD" w:rsidP="007578CA">
            <w:pPr>
              <w:pStyle w:val="TAC"/>
            </w:pPr>
            <w:r w:rsidRPr="00F9618C">
              <w:t>0..1</w:t>
            </w:r>
          </w:p>
        </w:tc>
        <w:tc>
          <w:tcPr>
            <w:tcW w:w="3271" w:type="dxa"/>
          </w:tcPr>
          <w:p w14:paraId="56D3023C" w14:textId="77777777" w:rsidR="00F238BD" w:rsidRPr="00F9618C" w:rsidRDefault="00F238BD" w:rsidP="007578CA">
            <w:pPr>
              <w:pStyle w:val="TAL"/>
            </w:pPr>
            <w:r w:rsidRPr="00F9618C">
              <w:t>Minimum desired bandwidth for the Uplink.</w:t>
            </w:r>
          </w:p>
        </w:tc>
        <w:tc>
          <w:tcPr>
            <w:tcW w:w="1408" w:type="dxa"/>
          </w:tcPr>
          <w:p w14:paraId="78099441" w14:textId="77777777" w:rsidR="00F238BD" w:rsidRPr="00F9618C" w:rsidRDefault="00F238BD" w:rsidP="007578CA">
            <w:pPr>
              <w:pStyle w:val="TAL"/>
            </w:pPr>
            <w:r w:rsidRPr="00F9618C">
              <w:t>IMS_SBI</w:t>
            </w:r>
          </w:p>
        </w:tc>
      </w:tr>
      <w:tr w:rsidR="00F238BD" w:rsidRPr="00F9618C" w14:paraId="2D640F04" w14:textId="77777777" w:rsidTr="00F238BD">
        <w:trPr>
          <w:cantSplit/>
          <w:jc w:val="center"/>
        </w:trPr>
        <w:tc>
          <w:tcPr>
            <w:tcW w:w="1609" w:type="dxa"/>
          </w:tcPr>
          <w:p w14:paraId="111AB71B" w14:textId="77777777" w:rsidR="00F238BD" w:rsidRPr="00F9618C" w:rsidRDefault="00F238BD" w:rsidP="007578CA">
            <w:pPr>
              <w:pStyle w:val="TAL"/>
            </w:pPr>
            <w:r w:rsidRPr="00F9618C">
              <w:t>mirBwUl</w:t>
            </w:r>
          </w:p>
        </w:tc>
        <w:tc>
          <w:tcPr>
            <w:tcW w:w="1800" w:type="dxa"/>
          </w:tcPr>
          <w:p w14:paraId="48EF42C0" w14:textId="77777777" w:rsidR="00F238BD" w:rsidRPr="00F9618C" w:rsidRDefault="00F238BD" w:rsidP="007578CA">
            <w:pPr>
              <w:pStyle w:val="TAL"/>
            </w:pPr>
            <w:r w:rsidRPr="00F9618C">
              <w:rPr>
                <w:rFonts w:eastAsia="Times New Roman" w:cs="Arial"/>
              </w:rPr>
              <w:t>BitRate</w:t>
            </w:r>
          </w:p>
        </w:tc>
        <w:tc>
          <w:tcPr>
            <w:tcW w:w="361" w:type="dxa"/>
          </w:tcPr>
          <w:p w14:paraId="1DE0A594" w14:textId="77777777" w:rsidR="00F238BD" w:rsidRPr="00F9618C" w:rsidRDefault="00F238BD" w:rsidP="007578CA">
            <w:pPr>
              <w:pStyle w:val="TAC"/>
            </w:pPr>
            <w:r w:rsidRPr="00F9618C">
              <w:t>O</w:t>
            </w:r>
          </w:p>
        </w:tc>
        <w:tc>
          <w:tcPr>
            <w:tcW w:w="1170" w:type="dxa"/>
          </w:tcPr>
          <w:p w14:paraId="4E3CF2D6" w14:textId="77777777" w:rsidR="00F238BD" w:rsidRPr="00F9618C" w:rsidRDefault="00F238BD" w:rsidP="007578CA">
            <w:pPr>
              <w:pStyle w:val="TAC"/>
            </w:pPr>
            <w:r w:rsidRPr="00F9618C">
              <w:t>0..1</w:t>
            </w:r>
          </w:p>
        </w:tc>
        <w:tc>
          <w:tcPr>
            <w:tcW w:w="3271" w:type="dxa"/>
          </w:tcPr>
          <w:p w14:paraId="133CCDF1" w14:textId="77777777" w:rsidR="00F238BD" w:rsidRPr="00F9618C" w:rsidRDefault="00F238BD" w:rsidP="007578CA">
            <w:pPr>
              <w:pStyle w:val="TAL"/>
            </w:pPr>
            <w:r w:rsidRPr="00F9618C">
              <w:t>Minimum requested bandwidth for the Uplink.</w:t>
            </w:r>
          </w:p>
        </w:tc>
        <w:tc>
          <w:tcPr>
            <w:tcW w:w="1408" w:type="dxa"/>
          </w:tcPr>
          <w:p w14:paraId="1EB553FF" w14:textId="77777777" w:rsidR="00F238BD" w:rsidRPr="00F9618C" w:rsidRDefault="00F238BD" w:rsidP="007578CA">
            <w:pPr>
              <w:pStyle w:val="TAL"/>
            </w:pPr>
          </w:p>
        </w:tc>
      </w:tr>
      <w:tr w:rsidR="00F238BD" w:rsidRPr="00F9618C" w14:paraId="7A90B16A" w14:textId="77777777" w:rsidTr="00F238BD">
        <w:trPr>
          <w:cantSplit/>
          <w:jc w:val="center"/>
        </w:trPr>
        <w:tc>
          <w:tcPr>
            <w:tcW w:w="1609" w:type="dxa"/>
          </w:tcPr>
          <w:p w14:paraId="72A0DAD3" w14:textId="77777777" w:rsidR="00F238BD" w:rsidRPr="00F9618C" w:rsidRDefault="00F238BD" w:rsidP="007578CA">
            <w:pPr>
              <w:pStyle w:val="TAL"/>
            </w:pPr>
            <w:r w:rsidRPr="00F9618C">
              <w:t>mirBwDl</w:t>
            </w:r>
          </w:p>
        </w:tc>
        <w:tc>
          <w:tcPr>
            <w:tcW w:w="1800" w:type="dxa"/>
          </w:tcPr>
          <w:p w14:paraId="1FF7D0B5" w14:textId="77777777" w:rsidR="00F238BD" w:rsidRPr="00F9618C" w:rsidRDefault="00F238BD" w:rsidP="007578CA">
            <w:pPr>
              <w:pStyle w:val="TAL"/>
            </w:pPr>
            <w:r w:rsidRPr="00F9618C">
              <w:rPr>
                <w:rFonts w:eastAsia="Times New Roman" w:cs="Arial"/>
              </w:rPr>
              <w:t>BitRate</w:t>
            </w:r>
          </w:p>
        </w:tc>
        <w:tc>
          <w:tcPr>
            <w:tcW w:w="361" w:type="dxa"/>
          </w:tcPr>
          <w:p w14:paraId="010E7391" w14:textId="77777777" w:rsidR="00F238BD" w:rsidRPr="00F9618C" w:rsidRDefault="00F238BD" w:rsidP="007578CA">
            <w:pPr>
              <w:pStyle w:val="TAC"/>
            </w:pPr>
            <w:r w:rsidRPr="00F9618C">
              <w:t>O</w:t>
            </w:r>
          </w:p>
        </w:tc>
        <w:tc>
          <w:tcPr>
            <w:tcW w:w="1170" w:type="dxa"/>
          </w:tcPr>
          <w:p w14:paraId="227443EA" w14:textId="77777777" w:rsidR="00F238BD" w:rsidRPr="00F9618C" w:rsidRDefault="00F238BD" w:rsidP="007578CA">
            <w:pPr>
              <w:pStyle w:val="TAC"/>
            </w:pPr>
            <w:r w:rsidRPr="00F9618C">
              <w:t>0..1</w:t>
            </w:r>
          </w:p>
        </w:tc>
        <w:tc>
          <w:tcPr>
            <w:tcW w:w="3271" w:type="dxa"/>
          </w:tcPr>
          <w:p w14:paraId="615E315D" w14:textId="77777777" w:rsidR="00F238BD" w:rsidRPr="00F9618C" w:rsidRDefault="00F238BD" w:rsidP="007578CA">
            <w:pPr>
              <w:pStyle w:val="TAL"/>
            </w:pPr>
            <w:r w:rsidRPr="00F9618C">
              <w:t>Minimum requested bandwidth for the Downlink.</w:t>
            </w:r>
          </w:p>
        </w:tc>
        <w:tc>
          <w:tcPr>
            <w:tcW w:w="1408" w:type="dxa"/>
          </w:tcPr>
          <w:p w14:paraId="75989B74" w14:textId="77777777" w:rsidR="00F238BD" w:rsidRPr="00F9618C" w:rsidRDefault="00F238BD" w:rsidP="007578CA">
            <w:pPr>
              <w:pStyle w:val="TAL"/>
            </w:pPr>
          </w:p>
        </w:tc>
      </w:tr>
      <w:tr w:rsidR="00F238BD" w:rsidRPr="00F9618C" w14:paraId="65FED174" w14:textId="77777777" w:rsidTr="00F238BD">
        <w:trPr>
          <w:cantSplit/>
          <w:jc w:val="center"/>
        </w:trPr>
        <w:tc>
          <w:tcPr>
            <w:tcW w:w="1609" w:type="dxa"/>
          </w:tcPr>
          <w:p w14:paraId="1BF32E84" w14:textId="77777777" w:rsidR="00F238BD" w:rsidRPr="00F9618C" w:rsidRDefault="00F238BD" w:rsidP="007578CA">
            <w:pPr>
              <w:pStyle w:val="TAL"/>
            </w:pPr>
            <w:r w:rsidRPr="00F9618C">
              <w:t>fStatus</w:t>
            </w:r>
          </w:p>
        </w:tc>
        <w:tc>
          <w:tcPr>
            <w:tcW w:w="1800" w:type="dxa"/>
          </w:tcPr>
          <w:p w14:paraId="5B4C2CEF" w14:textId="77777777" w:rsidR="00F238BD" w:rsidRPr="00F9618C" w:rsidRDefault="00F238BD" w:rsidP="007578CA">
            <w:pPr>
              <w:pStyle w:val="TAL"/>
            </w:pPr>
            <w:r w:rsidRPr="00F9618C">
              <w:t>FlowStatus</w:t>
            </w:r>
          </w:p>
        </w:tc>
        <w:tc>
          <w:tcPr>
            <w:tcW w:w="361" w:type="dxa"/>
          </w:tcPr>
          <w:p w14:paraId="1464A265" w14:textId="77777777" w:rsidR="00F238BD" w:rsidRPr="00F9618C" w:rsidRDefault="00F238BD" w:rsidP="007578CA">
            <w:pPr>
              <w:pStyle w:val="TAC"/>
            </w:pPr>
            <w:r w:rsidRPr="00F9618C">
              <w:t>O</w:t>
            </w:r>
          </w:p>
        </w:tc>
        <w:tc>
          <w:tcPr>
            <w:tcW w:w="1170" w:type="dxa"/>
          </w:tcPr>
          <w:p w14:paraId="73B6C0CC" w14:textId="77777777" w:rsidR="00F238BD" w:rsidRPr="00F9618C" w:rsidRDefault="00F238BD" w:rsidP="007578CA">
            <w:pPr>
              <w:pStyle w:val="TAC"/>
            </w:pPr>
            <w:r w:rsidRPr="00F9618C">
              <w:t>0..1</w:t>
            </w:r>
          </w:p>
        </w:tc>
        <w:tc>
          <w:tcPr>
            <w:tcW w:w="3271" w:type="dxa"/>
          </w:tcPr>
          <w:p w14:paraId="450F5695" w14:textId="77777777" w:rsidR="00F238BD" w:rsidRPr="00F9618C" w:rsidRDefault="00F238BD" w:rsidP="007578CA">
            <w:pPr>
              <w:pStyle w:val="TAL"/>
            </w:pPr>
            <w:r w:rsidRPr="00F9618C">
              <w:t>Indicates whether the status of the service data flows is enabled, or disabled.</w:t>
            </w:r>
          </w:p>
        </w:tc>
        <w:tc>
          <w:tcPr>
            <w:tcW w:w="1408" w:type="dxa"/>
          </w:tcPr>
          <w:p w14:paraId="7879715C" w14:textId="77777777" w:rsidR="00F238BD" w:rsidRPr="00F9618C" w:rsidRDefault="00F238BD" w:rsidP="007578CA">
            <w:pPr>
              <w:pStyle w:val="TAL"/>
            </w:pPr>
          </w:p>
        </w:tc>
      </w:tr>
      <w:tr w:rsidR="00F238BD" w:rsidRPr="00F9618C" w14:paraId="1444BBE3" w14:textId="77777777" w:rsidTr="00F238BD">
        <w:trPr>
          <w:cantSplit/>
          <w:jc w:val="center"/>
        </w:trPr>
        <w:tc>
          <w:tcPr>
            <w:tcW w:w="1609" w:type="dxa"/>
          </w:tcPr>
          <w:p w14:paraId="7BB632DE" w14:textId="77777777" w:rsidR="00F238BD" w:rsidRPr="00F9618C" w:rsidRDefault="00F238BD" w:rsidP="007578CA">
            <w:pPr>
              <w:pStyle w:val="TAL"/>
            </w:pPr>
            <w:r w:rsidRPr="00F9618C">
              <w:t>preemptCap</w:t>
            </w:r>
          </w:p>
        </w:tc>
        <w:tc>
          <w:tcPr>
            <w:tcW w:w="1800" w:type="dxa"/>
          </w:tcPr>
          <w:p w14:paraId="17CA65CA" w14:textId="77777777" w:rsidR="00F238BD" w:rsidRPr="00F9618C" w:rsidRDefault="00F238BD" w:rsidP="007578CA">
            <w:pPr>
              <w:pStyle w:val="TAL"/>
            </w:pPr>
            <w:r w:rsidRPr="00F9618C">
              <w:t>PreemptionCapability</w:t>
            </w:r>
          </w:p>
        </w:tc>
        <w:tc>
          <w:tcPr>
            <w:tcW w:w="361" w:type="dxa"/>
          </w:tcPr>
          <w:p w14:paraId="4AAFA2AA" w14:textId="77777777" w:rsidR="00F238BD" w:rsidRPr="00F9618C" w:rsidRDefault="00F238BD" w:rsidP="007578CA">
            <w:pPr>
              <w:pStyle w:val="TAC"/>
            </w:pPr>
            <w:r w:rsidRPr="00F9618C">
              <w:t>O</w:t>
            </w:r>
          </w:p>
        </w:tc>
        <w:tc>
          <w:tcPr>
            <w:tcW w:w="1170" w:type="dxa"/>
          </w:tcPr>
          <w:p w14:paraId="4F003B02" w14:textId="77777777" w:rsidR="00F238BD" w:rsidRPr="00F9618C" w:rsidRDefault="00F238BD" w:rsidP="007578CA">
            <w:pPr>
              <w:pStyle w:val="TAC"/>
            </w:pPr>
            <w:r w:rsidRPr="00F9618C">
              <w:t>0..1</w:t>
            </w:r>
          </w:p>
        </w:tc>
        <w:tc>
          <w:tcPr>
            <w:tcW w:w="3271" w:type="dxa"/>
          </w:tcPr>
          <w:p w14:paraId="56E4A11A" w14:textId="77777777" w:rsidR="00F238BD" w:rsidRPr="00F9618C" w:rsidRDefault="00F238BD" w:rsidP="007578CA">
            <w:pPr>
              <w:pStyle w:val="TAL"/>
            </w:pPr>
            <w:r w:rsidRPr="00F9618C">
              <w:t>Defines whether the media flow may get resources that were already assigned to another media flow with a lower priority level. It may be included together with "prioSharingInd" for ARP decision.</w:t>
            </w:r>
          </w:p>
        </w:tc>
        <w:tc>
          <w:tcPr>
            <w:tcW w:w="1408" w:type="dxa"/>
          </w:tcPr>
          <w:p w14:paraId="1C05596F" w14:textId="77777777" w:rsidR="00F238BD" w:rsidRPr="00F9618C" w:rsidRDefault="00F238BD" w:rsidP="007578CA">
            <w:pPr>
              <w:pStyle w:val="TAL"/>
            </w:pPr>
            <w:r w:rsidRPr="00F9618C">
              <w:t>MCPTT-Preemption</w:t>
            </w:r>
          </w:p>
        </w:tc>
      </w:tr>
      <w:tr w:rsidR="00F238BD" w:rsidRPr="00F9618C" w14:paraId="49BD75B1" w14:textId="77777777" w:rsidTr="00F238BD">
        <w:trPr>
          <w:cantSplit/>
          <w:jc w:val="center"/>
        </w:trPr>
        <w:tc>
          <w:tcPr>
            <w:tcW w:w="1609" w:type="dxa"/>
          </w:tcPr>
          <w:p w14:paraId="2BE8AEA9" w14:textId="77777777" w:rsidR="00F238BD" w:rsidRPr="00F9618C" w:rsidRDefault="00F238BD" w:rsidP="007578CA">
            <w:pPr>
              <w:pStyle w:val="TAL"/>
            </w:pPr>
            <w:r w:rsidRPr="00F9618C">
              <w:t>preemptVuln</w:t>
            </w:r>
          </w:p>
        </w:tc>
        <w:tc>
          <w:tcPr>
            <w:tcW w:w="1800" w:type="dxa"/>
          </w:tcPr>
          <w:p w14:paraId="18814FE8" w14:textId="77777777" w:rsidR="00F238BD" w:rsidRPr="00F9618C" w:rsidRDefault="00F238BD" w:rsidP="007578CA">
            <w:pPr>
              <w:pStyle w:val="TAL"/>
            </w:pPr>
            <w:r w:rsidRPr="00F9618C">
              <w:t>PreemptionVulnerability</w:t>
            </w:r>
          </w:p>
        </w:tc>
        <w:tc>
          <w:tcPr>
            <w:tcW w:w="361" w:type="dxa"/>
          </w:tcPr>
          <w:p w14:paraId="33E327D6" w14:textId="77777777" w:rsidR="00F238BD" w:rsidRPr="00F9618C" w:rsidRDefault="00F238BD" w:rsidP="007578CA">
            <w:pPr>
              <w:pStyle w:val="TAC"/>
            </w:pPr>
            <w:r w:rsidRPr="00F9618C">
              <w:t>O</w:t>
            </w:r>
          </w:p>
        </w:tc>
        <w:tc>
          <w:tcPr>
            <w:tcW w:w="1170" w:type="dxa"/>
          </w:tcPr>
          <w:p w14:paraId="2C7C0B32" w14:textId="77777777" w:rsidR="00F238BD" w:rsidRPr="00F9618C" w:rsidRDefault="00F238BD" w:rsidP="007578CA">
            <w:pPr>
              <w:pStyle w:val="TAC"/>
            </w:pPr>
            <w:r w:rsidRPr="00F9618C">
              <w:t>0..1</w:t>
            </w:r>
          </w:p>
        </w:tc>
        <w:tc>
          <w:tcPr>
            <w:tcW w:w="3271" w:type="dxa"/>
          </w:tcPr>
          <w:p w14:paraId="2DC63776" w14:textId="77777777" w:rsidR="00F238BD" w:rsidRPr="00F9618C" w:rsidRDefault="00F238BD" w:rsidP="007578CA">
            <w:pPr>
              <w:pStyle w:val="TAL"/>
            </w:pPr>
            <w:r w:rsidRPr="00F9618C">
              <w:t>Defines whether the media flow may lose the resources assigned to it in order to admit a media flow with higher priority level. It may be included together with "prioSharingInd" for ARP decision.</w:t>
            </w:r>
          </w:p>
        </w:tc>
        <w:tc>
          <w:tcPr>
            <w:tcW w:w="1408" w:type="dxa"/>
          </w:tcPr>
          <w:p w14:paraId="284A697C" w14:textId="77777777" w:rsidR="00F238BD" w:rsidRPr="00F9618C" w:rsidRDefault="00F238BD" w:rsidP="007578CA">
            <w:pPr>
              <w:pStyle w:val="TAL"/>
            </w:pPr>
            <w:r w:rsidRPr="00F9618C">
              <w:t>MCPTT-Preemption</w:t>
            </w:r>
          </w:p>
        </w:tc>
      </w:tr>
      <w:tr w:rsidR="00F238BD" w:rsidRPr="00F9618C" w14:paraId="09F32405" w14:textId="77777777" w:rsidTr="00F238BD">
        <w:trPr>
          <w:cantSplit/>
          <w:jc w:val="center"/>
        </w:trPr>
        <w:tc>
          <w:tcPr>
            <w:tcW w:w="1609" w:type="dxa"/>
          </w:tcPr>
          <w:p w14:paraId="0458D142" w14:textId="77777777" w:rsidR="00F238BD" w:rsidRPr="00F9618C" w:rsidRDefault="00F238BD" w:rsidP="007578CA">
            <w:pPr>
              <w:pStyle w:val="TAL"/>
            </w:pPr>
            <w:r w:rsidRPr="00F9618C">
              <w:t>prioSharingInd</w:t>
            </w:r>
          </w:p>
        </w:tc>
        <w:tc>
          <w:tcPr>
            <w:tcW w:w="1800" w:type="dxa"/>
          </w:tcPr>
          <w:p w14:paraId="5E608F2A" w14:textId="77777777" w:rsidR="00F238BD" w:rsidRPr="00F9618C" w:rsidRDefault="00F238BD" w:rsidP="007578CA">
            <w:pPr>
              <w:pStyle w:val="TAL"/>
            </w:pPr>
            <w:r w:rsidRPr="00F9618C">
              <w:t>PrioritySharingIndicator</w:t>
            </w:r>
          </w:p>
        </w:tc>
        <w:tc>
          <w:tcPr>
            <w:tcW w:w="361" w:type="dxa"/>
          </w:tcPr>
          <w:p w14:paraId="39613552" w14:textId="77777777" w:rsidR="00F238BD" w:rsidRPr="00F9618C" w:rsidRDefault="00F238BD" w:rsidP="007578CA">
            <w:pPr>
              <w:pStyle w:val="TAC"/>
            </w:pPr>
            <w:r w:rsidRPr="00F9618C">
              <w:t>O</w:t>
            </w:r>
          </w:p>
        </w:tc>
        <w:tc>
          <w:tcPr>
            <w:tcW w:w="1170" w:type="dxa"/>
          </w:tcPr>
          <w:p w14:paraId="61475651" w14:textId="77777777" w:rsidR="00F238BD" w:rsidRPr="00F9618C" w:rsidRDefault="00F238BD" w:rsidP="007578CA">
            <w:pPr>
              <w:pStyle w:val="TAC"/>
            </w:pPr>
            <w:r w:rsidRPr="00F9618C">
              <w:t>0..1</w:t>
            </w:r>
          </w:p>
        </w:tc>
        <w:tc>
          <w:tcPr>
            <w:tcW w:w="3271" w:type="dxa"/>
          </w:tcPr>
          <w:p w14:paraId="08C73EDD" w14:textId="77777777" w:rsidR="00F238BD" w:rsidRPr="00F9618C" w:rsidRDefault="00F238BD" w:rsidP="007578CA">
            <w:pPr>
              <w:pStyle w:val="TAL"/>
            </w:pPr>
            <w:r w:rsidRPr="00F9618C">
              <w:t>Indicates that the media flow is allowed to use the same ARP as media flows belonging to other "Individual Application Session Context" resources bound to the same PDU session.</w:t>
            </w:r>
          </w:p>
        </w:tc>
        <w:tc>
          <w:tcPr>
            <w:tcW w:w="1408" w:type="dxa"/>
          </w:tcPr>
          <w:p w14:paraId="5EC36B2A" w14:textId="77777777" w:rsidR="00F238BD" w:rsidRPr="00F9618C" w:rsidRDefault="00F238BD" w:rsidP="007578CA">
            <w:pPr>
              <w:pStyle w:val="TAL"/>
            </w:pPr>
            <w:r w:rsidRPr="00F9618C">
              <w:t>PrioritySharing</w:t>
            </w:r>
          </w:p>
        </w:tc>
      </w:tr>
      <w:tr w:rsidR="00F238BD" w:rsidRPr="00F9618C" w14:paraId="0D024577" w14:textId="77777777" w:rsidTr="00F238BD">
        <w:trPr>
          <w:cantSplit/>
          <w:jc w:val="center"/>
        </w:trPr>
        <w:tc>
          <w:tcPr>
            <w:tcW w:w="1609" w:type="dxa"/>
          </w:tcPr>
          <w:p w14:paraId="4FB98DA9" w14:textId="77777777" w:rsidR="00F238BD" w:rsidRPr="00F9618C" w:rsidRDefault="00F238BD" w:rsidP="007578CA">
            <w:pPr>
              <w:pStyle w:val="TAL"/>
            </w:pPr>
            <w:r w:rsidRPr="00F9618C">
              <w:t>resPrio</w:t>
            </w:r>
          </w:p>
        </w:tc>
        <w:tc>
          <w:tcPr>
            <w:tcW w:w="1800" w:type="dxa"/>
          </w:tcPr>
          <w:p w14:paraId="1C7C6EED" w14:textId="77777777" w:rsidR="00F238BD" w:rsidRPr="00F9618C" w:rsidRDefault="00F238BD" w:rsidP="007578CA">
            <w:pPr>
              <w:pStyle w:val="TAL"/>
            </w:pPr>
            <w:r w:rsidRPr="00F9618C">
              <w:t>ReservPriority</w:t>
            </w:r>
          </w:p>
        </w:tc>
        <w:tc>
          <w:tcPr>
            <w:tcW w:w="361" w:type="dxa"/>
          </w:tcPr>
          <w:p w14:paraId="6CB84E77" w14:textId="77777777" w:rsidR="00F238BD" w:rsidRPr="00F9618C" w:rsidRDefault="00F238BD" w:rsidP="007578CA">
            <w:pPr>
              <w:pStyle w:val="TAC"/>
            </w:pPr>
            <w:r w:rsidRPr="00F9618C">
              <w:t>O</w:t>
            </w:r>
          </w:p>
        </w:tc>
        <w:tc>
          <w:tcPr>
            <w:tcW w:w="1170" w:type="dxa"/>
          </w:tcPr>
          <w:p w14:paraId="75A7194C" w14:textId="77777777" w:rsidR="00F238BD" w:rsidRPr="00F9618C" w:rsidRDefault="00F238BD" w:rsidP="007578CA">
            <w:pPr>
              <w:pStyle w:val="TAC"/>
            </w:pPr>
            <w:r w:rsidRPr="00F9618C">
              <w:t>0..1</w:t>
            </w:r>
          </w:p>
        </w:tc>
        <w:tc>
          <w:tcPr>
            <w:tcW w:w="3271" w:type="dxa"/>
          </w:tcPr>
          <w:p w14:paraId="2682725F" w14:textId="77777777" w:rsidR="00F238BD" w:rsidRPr="00F9618C" w:rsidRDefault="00F238BD" w:rsidP="007578CA">
            <w:pPr>
              <w:pStyle w:val="TAL"/>
            </w:pPr>
            <w:r w:rsidRPr="00F9618C">
              <w:t>Indicates the reservation priority.</w:t>
            </w:r>
          </w:p>
        </w:tc>
        <w:tc>
          <w:tcPr>
            <w:tcW w:w="1408" w:type="dxa"/>
          </w:tcPr>
          <w:p w14:paraId="756A606E" w14:textId="77777777" w:rsidR="00F238BD" w:rsidRPr="00F9618C" w:rsidRDefault="00F238BD" w:rsidP="007578CA">
            <w:pPr>
              <w:pStyle w:val="TAL"/>
            </w:pPr>
          </w:p>
        </w:tc>
      </w:tr>
      <w:tr w:rsidR="00F238BD" w:rsidRPr="00F9618C" w14:paraId="1D050727" w14:textId="77777777" w:rsidTr="00F238BD">
        <w:trPr>
          <w:cantSplit/>
          <w:jc w:val="center"/>
        </w:trPr>
        <w:tc>
          <w:tcPr>
            <w:tcW w:w="1609" w:type="dxa"/>
          </w:tcPr>
          <w:p w14:paraId="2B2F901E" w14:textId="77777777" w:rsidR="00F238BD" w:rsidRPr="00F9618C" w:rsidRDefault="00F238BD" w:rsidP="007578CA">
            <w:pPr>
              <w:pStyle w:val="TAL"/>
            </w:pPr>
            <w:r w:rsidRPr="00F9618C">
              <w:t>rrBw</w:t>
            </w:r>
          </w:p>
        </w:tc>
        <w:tc>
          <w:tcPr>
            <w:tcW w:w="1800" w:type="dxa"/>
          </w:tcPr>
          <w:p w14:paraId="5AB896FA" w14:textId="77777777" w:rsidR="00F238BD" w:rsidRPr="00F9618C" w:rsidRDefault="00F238BD" w:rsidP="007578CA">
            <w:pPr>
              <w:pStyle w:val="TAL"/>
            </w:pPr>
            <w:r w:rsidRPr="00F9618C">
              <w:t>BitRate</w:t>
            </w:r>
          </w:p>
        </w:tc>
        <w:tc>
          <w:tcPr>
            <w:tcW w:w="361" w:type="dxa"/>
          </w:tcPr>
          <w:p w14:paraId="7684EAFB" w14:textId="77777777" w:rsidR="00F238BD" w:rsidRPr="00F9618C" w:rsidRDefault="00F238BD" w:rsidP="007578CA">
            <w:pPr>
              <w:pStyle w:val="TAC"/>
            </w:pPr>
            <w:r w:rsidRPr="00F9618C">
              <w:t>O</w:t>
            </w:r>
          </w:p>
        </w:tc>
        <w:tc>
          <w:tcPr>
            <w:tcW w:w="1170" w:type="dxa"/>
          </w:tcPr>
          <w:p w14:paraId="64378A2E" w14:textId="77777777" w:rsidR="00F238BD" w:rsidRPr="00F9618C" w:rsidRDefault="00F238BD" w:rsidP="007578CA">
            <w:pPr>
              <w:pStyle w:val="TAC"/>
            </w:pPr>
            <w:r w:rsidRPr="00F9618C">
              <w:t>0..1</w:t>
            </w:r>
          </w:p>
        </w:tc>
        <w:tc>
          <w:tcPr>
            <w:tcW w:w="3271" w:type="dxa"/>
          </w:tcPr>
          <w:p w14:paraId="41BCEF3C" w14:textId="77777777" w:rsidR="00F238BD" w:rsidRPr="00F9618C" w:rsidRDefault="00F238BD" w:rsidP="007578CA">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0832B98D" w14:textId="77777777" w:rsidR="00F238BD" w:rsidRPr="00F9618C" w:rsidRDefault="00F238BD" w:rsidP="007578CA">
            <w:pPr>
              <w:pStyle w:val="TAL"/>
            </w:pPr>
            <w:r w:rsidRPr="00F9618C">
              <w:t>IMS_SBI</w:t>
            </w:r>
          </w:p>
        </w:tc>
      </w:tr>
      <w:tr w:rsidR="00F238BD" w:rsidRPr="00F9618C" w14:paraId="5C5BDF1C" w14:textId="77777777" w:rsidTr="00F238BD">
        <w:trPr>
          <w:cantSplit/>
          <w:jc w:val="center"/>
        </w:trPr>
        <w:tc>
          <w:tcPr>
            <w:tcW w:w="1609" w:type="dxa"/>
          </w:tcPr>
          <w:p w14:paraId="64F02E18" w14:textId="77777777" w:rsidR="00F238BD" w:rsidRPr="00F9618C" w:rsidRDefault="00F238BD" w:rsidP="007578CA">
            <w:pPr>
              <w:pStyle w:val="TAL"/>
            </w:pPr>
            <w:r w:rsidRPr="00F9618C">
              <w:t>rsBw</w:t>
            </w:r>
          </w:p>
        </w:tc>
        <w:tc>
          <w:tcPr>
            <w:tcW w:w="1800" w:type="dxa"/>
          </w:tcPr>
          <w:p w14:paraId="6D254122" w14:textId="77777777" w:rsidR="00F238BD" w:rsidRPr="00F9618C" w:rsidRDefault="00F238BD" w:rsidP="007578CA">
            <w:pPr>
              <w:pStyle w:val="TAL"/>
            </w:pPr>
            <w:r w:rsidRPr="00F9618C">
              <w:t>BitRate</w:t>
            </w:r>
          </w:p>
        </w:tc>
        <w:tc>
          <w:tcPr>
            <w:tcW w:w="361" w:type="dxa"/>
          </w:tcPr>
          <w:p w14:paraId="49409D34" w14:textId="77777777" w:rsidR="00F238BD" w:rsidRPr="00F9618C" w:rsidRDefault="00F238BD" w:rsidP="007578CA">
            <w:pPr>
              <w:pStyle w:val="TAC"/>
            </w:pPr>
            <w:r w:rsidRPr="00F9618C">
              <w:t>O</w:t>
            </w:r>
          </w:p>
        </w:tc>
        <w:tc>
          <w:tcPr>
            <w:tcW w:w="1170" w:type="dxa"/>
          </w:tcPr>
          <w:p w14:paraId="4EDBA470" w14:textId="77777777" w:rsidR="00F238BD" w:rsidRPr="00F9618C" w:rsidRDefault="00F238BD" w:rsidP="007578CA">
            <w:pPr>
              <w:pStyle w:val="TAC"/>
            </w:pPr>
            <w:r w:rsidRPr="00F9618C">
              <w:t>0..1</w:t>
            </w:r>
          </w:p>
        </w:tc>
        <w:tc>
          <w:tcPr>
            <w:tcW w:w="3271" w:type="dxa"/>
          </w:tcPr>
          <w:p w14:paraId="5B4040A4" w14:textId="77777777" w:rsidR="00F238BD" w:rsidRPr="00F9618C" w:rsidRDefault="00F238BD" w:rsidP="007578CA">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4AFCB941" w14:textId="77777777" w:rsidR="00F238BD" w:rsidRPr="00F9618C" w:rsidRDefault="00F238BD" w:rsidP="007578CA">
            <w:pPr>
              <w:pStyle w:val="TAL"/>
            </w:pPr>
            <w:r w:rsidRPr="00F9618C">
              <w:t>IMS_SBI</w:t>
            </w:r>
          </w:p>
        </w:tc>
      </w:tr>
      <w:tr w:rsidR="00F238BD" w:rsidRPr="00F9618C" w14:paraId="4AF7BD09" w14:textId="77777777" w:rsidTr="00F238BD">
        <w:trPr>
          <w:cantSplit/>
          <w:jc w:val="center"/>
        </w:trPr>
        <w:tc>
          <w:tcPr>
            <w:tcW w:w="1609" w:type="dxa"/>
          </w:tcPr>
          <w:p w14:paraId="4B8B0F9C" w14:textId="77777777" w:rsidR="00F238BD" w:rsidRPr="00F9618C" w:rsidRDefault="00F238BD" w:rsidP="007578CA">
            <w:pPr>
              <w:pStyle w:val="TAL"/>
            </w:pPr>
            <w:r w:rsidRPr="00F9618C">
              <w:lastRenderedPageBreak/>
              <w:t>sharingKeyDl</w:t>
            </w:r>
          </w:p>
        </w:tc>
        <w:tc>
          <w:tcPr>
            <w:tcW w:w="1800" w:type="dxa"/>
          </w:tcPr>
          <w:p w14:paraId="30E2B6BA" w14:textId="77777777" w:rsidR="00F238BD" w:rsidRPr="00F9618C" w:rsidRDefault="00F238BD" w:rsidP="007578CA">
            <w:pPr>
              <w:pStyle w:val="TAL"/>
            </w:pPr>
            <w:r w:rsidRPr="00F9618C">
              <w:t>Uint32</w:t>
            </w:r>
          </w:p>
        </w:tc>
        <w:tc>
          <w:tcPr>
            <w:tcW w:w="361" w:type="dxa"/>
          </w:tcPr>
          <w:p w14:paraId="0488DC5C" w14:textId="77777777" w:rsidR="00F238BD" w:rsidRPr="00F9618C" w:rsidRDefault="00F238BD" w:rsidP="007578CA">
            <w:pPr>
              <w:pStyle w:val="TAC"/>
            </w:pPr>
            <w:r w:rsidRPr="00F9618C">
              <w:t>O</w:t>
            </w:r>
          </w:p>
        </w:tc>
        <w:tc>
          <w:tcPr>
            <w:tcW w:w="1170" w:type="dxa"/>
          </w:tcPr>
          <w:p w14:paraId="117A6049" w14:textId="77777777" w:rsidR="00F238BD" w:rsidRPr="00F9618C" w:rsidRDefault="00F238BD" w:rsidP="007578CA">
            <w:pPr>
              <w:pStyle w:val="TAC"/>
            </w:pPr>
            <w:r w:rsidRPr="00F9618C">
              <w:t>0..1</w:t>
            </w:r>
          </w:p>
        </w:tc>
        <w:tc>
          <w:tcPr>
            <w:tcW w:w="3271" w:type="dxa"/>
          </w:tcPr>
          <w:p w14:paraId="1ECC801A" w14:textId="77777777" w:rsidR="00F238BD" w:rsidRPr="00F9618C" w:rsidRDefault="00F238BD" w:rsidP="007578CA">
            <w:pPr>
              <w:pStyle w:val="TAL"/>
            </w:pPr>
            <w:r w:rsidRPr="00F9618C">
              <w:t>Identifies which media components share resources in the downlink direction.</w:t>
            </w:r>
          </w:p>
          <w:p w14:paraId="265B2609" w14:textId="77777777" w:rsidR="00F238BD" w:rsidRPr="00F9618C" w:rsidRDefault="00F238BD" w:rsidP="007578CA">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tcPr>
          <w:p w14:paraId="11CEF0C7" w14:textId="77777777" w:rsidR="00F238BD" w:rsidRPr="00F9618C" w:rsidRDefault="00F238BD" w:rsidP="007578CA">
            <w:pPr>
              <w:pStyle w:val="TAL"/>
            </w:pPr>
            <w:r w:rsidRPr="00F9618C">
              <w:t>ResourceSharing</w:t>
            </w:r>
          </w:p>
        </w:tc>
      </w:tr>
      <w:tr w:rsidR="00F238BD" w:rsidRPr="00F9618C" w14:paraId="5CE25FB5" w14:textId="77777777" w:rsidTr="00F238BD">
        <w:trPr>
          <w:cantSplit/>
          <w:jc w:val="center"/>
        </w:trPr>
        <w:tc>
          <w:tcPr>
            <w:tcW w:w="1609" w:type="dxa"/>
          </w:tcPr>
          <w:p w14:paraId="1D1BEBB2" w14:textId="77777777" w:rsidR="00F238BD" w:rsidRPr="00F9618C" w:rsidRDefault="00F238BD" w:rsidP="007578CA">
            <w:pPr>
              <w:pStyle w:val="TAL"/>
            </w:pPr>
            <w:r w:rsidRPr="00F9618C">
              <w:t>sharingKeyUl</w:t>
            </w:r>
          </w:p>
        </w:tc>
        <w:tc>
          <w:tcPr>
            <w:tcW w:w="1800" w:type="dxa"/>
          </w:tcPr>
          <w:p w14:paraId="532DD4F1" w14:textId="77777777" w:rsidR="00F238BD" w:rsidRPr="00F9618C" w:rsidRDefault="00F238BD" w:rsidP="007578CA">
            <w:pPr>
              <w:pStyle w:val="TAL"/>
            </w:pPr>
            <w:r w:rsidRPr="00F9618C">
              <w:t>Uint32</w:t>
            </w:r>
          </w:p>
        </w:tc>
        <w:tc>
          <w:tcPr>
            <w:tcW w:w="361" w:type="dxa"/>
          </w:tcPr>
          <w:p w14:paraId="204F141E" w14:textId="77777777" w:rsidR="00F238BD" w:rsidRPr="00F9618C" w:rsidRDefault="00F238BD" w:rsidP="007578CA">
            <w:pPr>
              <w:pStyle w:val="TAC"/>
            </w:pPr>
            <w:r w:rsidRPr="00F9618C">
              <w:t>O</w:t>
            </w:r>
          </w:p>
        </w:tc>
        <w:tc>
          <w:tcPr>
            <w:tcW w:w="1170" w:type="dxa"/>
          </w:tcPr>
          <w:p w14:paraId="14C39253" w14:textId="77777777" w:rsidR="00F238BD" w:rsidRPr="00F9618C" w:rsidRDefault="00F238BD" w:rsidP="007578CA">
            <w:pPr>
              <w:pStyle w:val="TAC"/>
            </w:pPr>
            <w:r w:rsidRPr="00F9618C">
              <w:t>0..1</w:t>
            </w:r>
          </w:p>
        </w:tc>
        <w:tc>
          <w:tcPr>
            <w:tcW w:w="3271" w:type="dxa"/>
          </w:tcPr>
          <w:p w14:paraId="2DD1424F" w14:textId="77777777" w:rsidR="00F238BD" w:rsidRPr="00F9618C" w:rsidRDefault="00F238BD" w:rsidP="007578CA">
            <w:pPr>
              <w:pStyle w:val="TAL"/>
            </w:pPr>
            <w:r w:rsidRPr="00F9618C">
              <w:t>Identifies which media components share resources in the uplink direction.</w:t>
            </w:r>
          </w:p>
          <w:p w14:paraId="4FE9A777" w14:textId="77777777" w:rsidR="00F238BD" w:rsidRPr="00F9618C" w:rsidRDefault="00F238BD" w:rsidP="007578CA">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tcPr>
          <w:p w14:paraId="51CA671B" w14:textId="77777777" w:rsidR="00F238BD" w:rsidRPr="00F9618C" w:rsidRDefault="00F238BD" w:rsidP="007578CA">
            <w:pPr>
              <w:pStyle w:val="TAL"/>
            </w:pPr>
            <w:r w:rsidRPr="00F9618C">
              <w:t>ResourceSharing</w:t>
            </w:r>
          </w:p>
        </w:tc>
      </w:tr>
      <w:tr w:rsidR="00F238BD" w:rsidRPr="00F9618C" w14:paraId="34F4794E" w14:textId="77777777" w:rsidTr="00F238BD">
        <w:trPr>
          <w:cantSplit/>
          <w:jc w:val="center"/>
        </w:trPr>
        <w:tc>
          <w:tcPr>
            <w:tcW w:w="1609" w:type="dxa"/>
          </w:tcPr>
          <w:p w14:paraId="737E87FB" w14:textId="77777777" w:rsidR="00F238BD" w:rsidRPr="00F9618C" w:rsidRDefault="00F238BD" w:rsidP="007578CA">
            <w:pPr>
              <w:pStyle w:val="TAL"/>
            </w:pPr>
            <w:r w:rsidRPr="00F9618C">
              <w:t>codecs</w:t>
            </w:r>
          </w:p>
        </w:tc>
        <w:tc>
          <w:tcPr>
            <w:tcW w:w="1800" w:type="dxa"/>
          </w:tcPr>
          <w:p w14:paraId="5833913B" w14:textId="77777777" w:rsidR="00F238BD" w:rsidRPr="00F9618C" w:rsidRDefault="00F238BD" w:rsidP="007578CA">
            <w:pPr>
              <w:pStyle w:val="TAL"/>
            </w:pPr>
            <w:r w:rsidRPr="00F9618C">
              <w:t>array(CodecData)</w:t>
            </w:r>
          </w:p>
        </w:tc>
        <w:tc>
          <w:tcPr>
            <w:tcW w:w="361" w:type="dxa"/>
          </w:tcPr>
          <w:p w14:paraId="4D5777BF" w14:textId="77777777" w:rsidR="00F238BD" w:rsidRPr="00F9618C" w:rsidRDefault="00F238BD" w:rsidP="007578CA">
            <w:pPr>
              <w:pStyle w:val="TAC"/>
            </w:pPr>
            <w:r w:rsidRPr="00F9618C">
              <w:t>O</w:t>
            </w:r>
          </w:p>
        </w:tc>
        <w:tc>
          <w:tcPr>
            <w:tcW w:w="1170" w:type="dxa"/>
          </w:tcPr>
          <w:p w14:paraId="2F99C922" w14:textId="77777777" w:rsidR="00F238BD" w:rsidRPr="00F9618C" w:rsidRDefault="00F238BD" w:rsidP="007578CA">
            <w:pPr>
              <w:pStyle w:val="TAC"/>
            </w:pPr>
            <w:r w:rsidRPr="00F9618C">
              <w:t>1..2</w:t>
            </w:r>
          </w:p>
        </w:tc>
        <w:tc>
          <w:tcPr>
            <w:tcW w:w="3271" w:type="dxa"/>
          </w:tcPr>
          <w:p w14:paraId="39C5E2A9" w14:textId="77777777" w:rsidR="00F238BD" w:rsidRPr="00F9618C" w:rsidRDefault="00F238BD" w:rsidP="007578CA">
            <w:pPr>
              <w:pStyle w:val="TAL"/>
            </w:pPr>
            <w:r w:rsidRPr="00F9618C">
              <w:t>Indicates the codec data.</w:t>
            </w:r>
          </w:p>
        </w:tc>
        <w:tc>
          <w:tcPr>
            <w:tcW w:w="1408" w:type="dxa"/>
          </w:tcPr>
          <w:p w14:paraId="779547E8" w14:textId="77777777" w:rsidR="00F238BD" w:rsidRPr="00F9618C" w:rsidRDefault="00F238BD" w:rsidP="007578CA">
            <w:pPr>
              <w:pStyle w:val="TAL"/>
            </w:pPr>
          </w:p>
        </w:tc>
      </w:tr>
      <w:tr w:rsidR="00F238BD" w:rsidRPr="00F9618C" w14:paraId="214C718C" w14:textId="77777777" w:rsidTr="00F238BD">
        <w:trPr>
          <w:cantSplit/>
          <w:jc w:val="center"/>
        </w:trPr>
        <w:tc>
          <w:tcPr>
            <w:tcW w:w="1609" w:type="dxa"/>
          </w:tcPr>
          <w:p w14:paraId="21DE8014" w14:textId="77777777" w:rsidR="00F238BD" w:rsidRPr="00F9618C" w:rsidRDefault="00F238BD" w:rsidP="007578CA">
            <w:pPr>
              <w:pStyle w:val="TAL"/>
            </w:pPr>
            <w:r w:rsidRPr="00F9618C">
              <w:t>tsnQos</w:t>
            </w:r>
          </w:p>
        </w:tc>
        <w:tc>
          <w:tcPr>
            <w:tcW w:w="1800" w:type="dxa"/>
          </w:tcPr>
          <w:p w14:paraId="6FE43177" w14:textId="77777777" w:rsidR="00F238BD" w:rsidRPr="00F9618C" w:rsidRDefault="00F238BD" w:rsidP="007578CA">
            <w:pPr>
              <w:pStyle w:val="TAL"/>
            </w:pPr>
            <w:r w:rsidRPr="00F9618C">
              <w:t>TsnQoSContainer</w:t>
            </w:r>
          </w:p>
        </w:tc>
        <w:tc>
          <w:tcPr>
            <w:tcW w:w="361" w:type="dxa"/>
          </w:tcPr>
          <w:p w14:paraId="204A96E5" w14:textId="77777777" w:rsidR="00F238BD" w:rsidRPr="00F9618C" w:rsidRDefault="00F238BD" w:rsidP="007578CA">
            <w:pPr>
              <w:pStyle w:val="TAC"/>
            </w:pPr>
            <w:r w:rsidRPr="00F9618C">
              <w:t>O</w:t>
            </w:r>
          </w:p>
        </w:tc>
        <w:tc>
          <w:tcPr>
            <w:tcW w:w="1170" w:type="dxa"/>
          </w:tcPr>
          <w:p w14:paraId="688BA1FC" w14:textId="77777777" w:rsidR="00F238BD" w:rsidRPr="00F9618C" w:rsidRDefault="00F238BD" w:rsidP="007578CA">
            <w:pPr>
              <w:pStyle w:val="TAC"/>
            </w:pPr>
            <w:r w:rsidRPr="00F9618C">
              <w:rPr>
                <w:lang w:eastAsia="zh-CN"/>
              </w:rPr>
              <w:t>0..1</w:t>
            </w:r>
          </w:p>
        </w:tc>
        <w:tc>
          <w:tcPr>
            <w:tcW w:w="3271" w:type="dxa"/>
          </w:tcPr>
          <w:p w14:paraId="4FD235BC" w14:textId="77777777" w:rsidR="00F238BD" w:rsidRPr="00F9618C" w:rsidRDefault="00F238BD" w:rsidP="007578CA">
            <w:pPr>
              <w:pStyle w:val="TAL"/>
            </w:pPr>
            <w:r w:rsidRPr="00F9618C">
              <w:t>Transports QoS parameters for TSC traffic.</w:t>
            </w:r>
          </w:p>
        </w:tc>
        <w:tc>
          <w:tcPr>
            <w:tcW w:w="1408" w:type="dxa"/>
          </w:tcPr>
          <w:p w14:paraId="4E644A6F" w14:textId="77777777" w:rsidR="00F238BD" w:rsidRPr="00F9618C" w:rsidRDefault="00F238BD" w:rsidP="007578CA">
            <w:pPr>
              <w:pStyle w:val="TAL"/>
            </w:pPr>
            <w:r w:rsidRPr="00F9618C">
              <w:t>TimeSensitiveNetworking</w:t>
            </w:r>
          </w:p>
          <w:p w14:paraId="788855B1" w14:textId="77777777" w:rsidR="00F238BD" w:rsidRPr="00F9618C" w:rsidRDefault="00F238BD" w:rsidP="007578CA">
            <w:pPr>
              <w:pStyle w:val="TAL"/>
            </w:pPr>
          </w:p>
        </w:tc>
      </w:tr>
      <w:tr w:rsidR="00F238BD" w:rsidRPr="00F9618C" w14:paraId="57EEBDD6" w14:textId="77777777" w:rsidTr="00F238BD">
        <w:trPr>
          <w:cantSplit/>
          <w:jc w:val="center"/>
        </w:trPr>
        <w:tc>
          <w:tcPr>
            <w:tcW w:w="1609" w:type="dxa"/>
          </w:tcPr>
          <w:p w14:paraId="0CACC049" w14:textId="77777777" w:rsidR="00F238BD" w:rsidRPr="00F9618C" w:rsidRDefault="00F238BD" w:rsidP="007578CA">
            <w:pPr>
              <w:pStyle w:val="TAL"/>
            </w:pPr>
            <w:r w:rsidRPr="00F9618C">
              <w:t>tscaiInputUl</w:t>
            </w:r>
          </w:p>
        </w:tc>
        <w:tc>
          <w:tcPr>
            <w:tcW w:w="1800" w:type="dxa"/>
          </w:tcPr>
          <w:p w14:paraId="5A595B61" w14:textId="77777777" w:rsidR="00F238BD" w:rsidRPr="00F9618C" w:rsidRDefault="00F238BD" w:rsidP="007578CA">
            <w:pPr>
              <w:pStyle w:val="TAL"/>
            </w:pPr>
            <w:r w:rsidRPr="00F9618C">
              <w:t>TscaiInputContainer</w:t>
            </w:r>
          </w:p>
        </w:tc>
        <w:tc>
          <w:tcPr>
            <w:tcW w:w="361" w:type="dxa"/>
          </w:tcPr>
          <w:p w14:paraId="31136E2F" w14:textId="77777777" w:rsidR="00F238BD" w:rsidRPr="00F9618C" w:rsidRDefault="00F238BD" w:rsidP="007578CA">
            <w:pPr>
              <w:pStyle w:val="TAC"/>
            </w:pPr>
            <w:r w:rsidRPr="00F9618C">
              <w:t>O</w:t>
            </w:r>
          </w:p>
        </w:tc>
        <w:tc>
          <w:tcPr>
            <w:tcW w:w="1170" w:type="dxa"/>
          </w:tcPr>
          <w:p w14:paraId="5176C1A9" w14:textId="77777777" w:rsidR="00F238BD" w:rsidRPr="00F9618C" w:rsidRDefault="00F238BD" w:rsidP="007578CA">
            <w:pPr>
              <w:pStyle w:val="TAC"/>
              <w:rPr>
                <w:lang w:eastAsia="zh-CN"/>
              </w:rPr>
            </w:pPr>
            <w:r w:rsidRPr="00F9618C">
              <w:rPr>
                <w:lang w:eastAsia="zh-CN"/>
              </w:rPr>
              <w:t>0..1</w:t>
            </w:r>
          </w:p>
        </w:tc>
        <w:tc>
          <w:tcPr>
            <w:tcW w:w="3271" w:type="dxa"/>
          </w:tcPr>
          <w:p w14:paraId="53F06043" w14:textId="77777777" w:rsidR="00F238BD" w:rsidRPr="00F9618C" w:rsidRDefault="00F238BD" w:rsidP="007578CA">
            <w:pPr>
              <w:pStyle w:val="TAL"/>
            </w:pPr>
            <w:r w:rsidRPr="00F9618C">
              <w:t>Transports TSCAI input parameters for TSC traffic at the ingress interface of the DS-TT/UE (uplink flow direction). (NOTE 2)</w:t>
            </w:r>
          </w:p>
        </w:tc>
        <w:tc>
          <w:tcPr>
            <w:tcW w:w="1408" w:type="dxa"/>
          </w:tcPr>
          <w:p w14:paraId="47A9CB72" w14:textId="77777777" w:rsidR="00F238BD" w:rsidRPr="00F9618C" w:rsidRDefault="00F238BD" w:rsidP="007578CA">
            <w:pPr>
              <w:pStyle w:val="TAL"/>
            </w:pPr>
            <w:r w:rsidRPr="00F9618C">
              <w:t>TimeSensitiveNetworking</w:t>
            </w:r>
          </w:p>
        </w:tc>
      </w:tr>
      <w:tr w:rsidR="00F238BD" w:rsidRPr="00F9618C" w14:paraId="48742F51" w14:textId="77777777" w:rsidTr="00F238BD">
        <w:trPr>
          <w:cantSplit/>
          <w:jc w:val="center"/>
        </w:trPr>
        <w:tc>
          <w:tcPr>
            <w:tcW w:w="1609" w:type="dxa"/>
          </w:tcPr>
          <w:p w14:paraId="7CF5AA62" w14:textId="77777777" w:rsidR="00F238BD" w:rsidRPr="00F9618C" w:rsidRDefault="00F238BD" w:rsidP="007578CA">
            <w:pPr>
              <w:pStyle w:val="TAL"/>
            </w:pPr>
            <w:r w:rsidRPr="00F9618C">
              <w:t>tscaiInputDl</w:t>
            </w:r>
          </w:p>
        </w:tc>
        <w:tc>
          <w:tcPr>
            <w:tcW w:w="1800" w:type="dxa"/>
          </w:tcPr>
          <w:p w14:paraId="7796642A" w14:textId="77777777" w:rsidR="00F238BD" w:rsidRPr="00F9618C" w:rsidRDefault="00F238BD" w:rsidP="007578CA">
            <w:pPr>
              <w:pStyle w:val="TAL"/>
            </w:pPr>
            <w:r w:rsidRPr="00F9618C">
              <w:t>TscaiInputContainer</w:t>
            </w:r>
          </w:p>
        </w:tc>
        <w:tc>
          <w:tcPr>
            <w:tcW w:w="361" w:type="dxa"/>
          </w:tcPr>
          <w:p w14:paraId="5F8D951E" w14:textId="77777777" w:rsidR="00F238BD" w:rsidRPr="00F9618C" w:rsidRDefault="00F238BD" w:rsidP="007578CA">
            <w:pPr>
              <w:pStyle w:val="TAC"/>
            </w:pPr>
            <w:r w:rsidRPr="00F9618C">
              <w:t>O</w:t>
            </w:r>
          </w:p>
        </w:tc>
        <w:tc>
          <w:tcPr>
            <w:tcW w:w="1170" w:type="dxa"/>
          </w:tcPr>
          <w:p w14:paraId="559E9576" w14:textId="77777777" w:rsidR="00F238BD" w:rsidRPr="00F9618C" w:rsidRDefault="00F238BD" w:rsidP="007578CA">
            <w:pPr>
              <w:pStyle w:val="TAC"/>
              <w:rPr>
                <w:lang w:eastAsia="zh-CN"/>
              </w:rPr>
            </w:pPr>
            <w:r w:rsidRPr="00F9618C">
              <w:rPr>
                <w:lang w:eastAsia="zh-CN"/>
              </w:rPr>
              <w:t>0..1</w:t>
            </w:r>
          </w:p>
        </w:tc>
        <w:tc>
          <w:tcPr>
            <w:tcW w:w="3271" w:type="dxa"/>
          </w:tcPr>
          <w:p w14:paraId="3FD8A97B" w14:textId="77777777" w:rsidR="00F238BD" w:rsidRPr="00F9618C" w:rsidRDefault="00F238BD" w:rsidP="007578CA">
            <w:pPr>
              <w:pStyle w:val="TAL"/>
            </w:pPr>
            <w:r w:rsidRPr="00F9618C">
              <w:t>Transports TSCAI input parameters for TSC traffic at the ingress of the NW-TT (downlink flow direction). (NOTE 2)</w:t>
            </w:r>
          </w:p>
        </w:tc>
        <w:tc>
          <w:tcPr>
            <w:tcW w:w="1408" w:type="dxa"/>
          </w:tcPr>
          <w:p w14:paraId="75EAB6D0" w14:textId="77777777" w:rsidR="00F238BD" w:rsidRPr="00F9618C" w:rsidRDefault="00F238BD" w:rsidP="007578CA">
            <w:pPr>
              <w:pStyle w:val="TAL"/>
            </w:pPr>
            <w:r w:rsidRPr="00F9618C">
              <w:t>TimeSensitiveNetworking</w:t>
            </w:r>
          </w:p>
        </w:tc>
      </w:tr>
      <w:tr w:rsidR="00F238BD" w:rsidRPr="00F9618C" w14:paraId="69CCA4E1" w14:textId="77777777" w:rsidTr="00F238BD">
        <w:trPr>
          <w:cantSplit/>
          <w:jc w:val="center"/>
        </w:trPr>
        <w:tc>
          <w:tcPr>
            <w:tcW w:w="1609" w:type="dxa"/>
          </w:tcPr>
          <w:p w14:paraId="2C4803AE" w14:textId="77777777" w:rsidR="00F238BD" w:rsidRPr="00F9618C" w:rsidRDefault="00F238BD" w:rsidP="007578CA">
            <w:pPr>
              <w:pStyle w:val="TAL"/>
            </w:pPr>
            <w:r w:rsidRPr="00F9618C">
              <w:t>tscaiTimeDom</w:t>
            </w:r>
          </w:p>
        </w:tc>
        <w:tc>
          <w:tcPr>
            <w:tcW w:w="1800" w:type="dxa"/>
          </w:tcPr>
          <w:p w14:paraId="61C1E81A" w14:textId="77777777" w:rsidR="00F238BD" w:rsidRPr="00F9618C" w:rsidRDefault="00F238BD" w:rsidP="007578CA">
            <w:pPr>
              <w:pStyle w:val="TAL"/>
            </w:pPr>
            <w:r w:rsidRPr="00F9618C">
              <w:rPr>
                <w:lang w:eastAsia="zh-CN"/>
              </w:rPr>
              <w:t>Uinteger</w:t>
            </w:r>
          </w:p>
        </w:tc>
        <w:tc>
          <w:tcPr>
            <w:tcW w:w="361" w:type="dxa"/>
          </w:tcPr>
          <w:p w14:paraId="66F208A2" w14:textId="77777777" w:rsidR="00F238BD" w:rsidRPr="00F9618C" w:rsidRDefault="00F238BD" w:rsidP="007578CA">
            <w:pPr>
              <w:pStyle w:val="TAC"/>
            </w:pPr>
            <w:r w:rsidRPr="00F9618C">
              <w:rPr>
                <w:lang w:eastAsia="zh-CN"/>
              </w:rPr>
              <w:t>O</w:t>
            </w:r>
          </w:p>
        </w:tc>
        <w:tc>
          <w:tcPr>
            <w:tcW w:w="1170" w:type="dxa"/>
          </w:tcPr>
          <w:p w14:paraId="6E420ADC" w14:textId="77777777" w:rsidR="00F238BD" w:rsidRPr="00F9618C" w:rsidRDefault="00F238BD" w:rsidP="007578CA">
            <w:pPr>
              <w:pStyle w:val="TAC"/>
              <w:rPr>
                <w:lang w:eastAsia="zh-CN"/>
              </w:rPr>
            </w:pPr>
            <w:r w:rsidRPr="00F9618C">
              <w:rPr>
                <w:lang w:eastAsia="zh-CN"/>
              </w:rPr>
              <w:t>0..1</w:t>
            </w:r>
          </w:p>
        </w:tc>
        <w:tc>
          <w:tcPr>
            <w:tcW w:w="3271" w:type="dxa"/>
          </w:tcPr>
          <w:p w14:paraId="76A79C38" w14:textId="77777777" w:rsidR="00F238BD" w:rsidRPr="00F9618C" w:rsidRDefault="00F238BD" w:rsidP="007578CA">
            <w:pPr>
              <w:pStyle w:val="TAL"/>
            </w:pPr>
            <w:r w:rsidRPr="00F9618C">
              <w:rPr>
                <w:lang w:eastAsia="zh-CN"/>
              </w:rPr>
              <w:t>Indicates the (g)PTP domain that the (TSN)AF is located in.</w:t>
            </w:r>
          </w:p>
        </w:tc>
        <w:tc>
          <w:tcPr>
            <w:tcW w:w="1408" w:type="dxa"/>
          </w:tcPr>
          <w:p w14:paraId="17210BC1" w14:textId="77777777" w:rsidR="00F238BD" w:rsidRPr="00F9618C" w:rsidRDefault="00F238BD" w:rsidP="007578CA">
            <w:pPr>
              <w:pStyle w:val="TAL"/>
            </w:pPr>
            <w:r w:rsidRPr="00F9618C">
              <w:rPr>
                <w:lang w:eastAsia="zh-CN"/>
              </w:rPr>
              <w:t>TimeSensitive</w:t>
            </w:r>
            <w:r w:rsidRPr="00F9618C">
              <w:t>Communication</w:t>
            </w:r>
          </w:p>
        </w:tc>
      </w:tr>
      <w:tr w:rsidR="00F238BD" w:rsidRPr="00F9618C" w14:paraId="3D888767" w14:textId="77777777" w:rsidTr="00F238BD">
        <w:trPr>
          <w:cantSplit/>
          <w:jc w:val="center"/>
        </w:trPr>
        <w:tc>
          <w:tcPr>
            <w:tcW w:w="1609" w:type="dxa"/>
          </w:tcPr>
          <w:p w14:paraId="6ADE4DA9" w14:textId="77777777" w:rsidR="00F238BD" w:rsidRPr="00F9618C" w:rsidRDefault="00F238BD" w:rsidP="007578CA">
            <w:pPr>
              <w:pStyle w:val="TAL"/>
            </w:pPr>
            <w:r w:rsidRPr="00F9618C">
              <w:t>capBatAdaptation</w:t>
            </w:r>
          </w:p>
        </w:tc>
        <w:tc>
          <w:tcPr>
            <w:tcW w:w="1800" w:type="dxa"/>
          </w:tcPr>
          <w:p w14:paraId="6D564B3F" w14:textId="77777777" w:rsidR="00F238BD" w:rsidRPr="00F9618C" w:rsidRDefault="00F238BD" w:rsidP="007578CA">
            <w:pPr>
              <w:pStyle w:val="TAL"/>
              <w:rPr>
                <w:lang w:eastAsia="zh-CN"/>
              </w:rPr>
            </w:pPr>
            <w:r w:rsidRPr="00F9618C">
              <w:rPr>
                <w:lang w:eastAsia="zh-CN"/>
              </w:rPr>
              <w:t>boolean</w:t>
            </w:r>
          </w:p>
        </w:tc>
        <w:tc>
          <w:tcPr>
            <w:tcW w:w="361" w:type="dxa"/>
          </w:tcPr>
          <w:p w14:paraId="22919DA9" w14:textId="77777777" w:rsidR="00F238BD" w:rsidRPr="00F9618C" w:rsidRDefault="00F238BD" w:rsidP="007578CA">
            <w:pPr>
              <w:pStyle w:val="TAC"/>
              <w:rPr>
                <w:lang w:eastAsia="zh-CN"/>
              </w:rPr>
            </w:pPr>
            <w:r w:rsidRPr="00F9618C">
              <w:rPr>
                <w:lang w:eastAsia="zh-CN"/>
              </w:rPr>
              <w:t>O</w:t>
            </w:r>
          </w:p>
        </w:tc>
        <w:tc>
          <w:tcPr>
            <w:tcW w:w="1170" w:type="dxa"/>
          </w:tcPr>
          <w:p w14:paraId="475A13EB" w14:textId="77777777" w:rsidR="00F238BD" w:rsidRPr="00F9618C" w:rsidRDefault="00F238BD" w:rsidP="007578CA">
            <w:pPr>
              <w:pStyle w:val="TAC"/>
              <w:rPr>
                <w:lang w:eastAsia="zh-CN"/>
              </w:rPr>
            </w:pPr>
            <w:r w:rsidRPr="00F9618C">
              <w:rPr>
                <w:lang w:eastAsia="zh-CN"/>
              </w:rPr>
              <w:t>0..1</w:t>
            </w:r>
          </w:p>
        </w:tc>
        <w:tc>
          <w:tcPr>
            <w:tcW w:w="3271" w:type="dxa"/>
          </w:tcPr>
          <w:p w14:paraId="65BAE8B3" w14:textId="77777777" w:rsidR="00F238BD" w:rsidRPr="00F9618C" w:rsidRDefault="00F238BD" w:rsidP="007578CA">
            <w:pPr>
              <w:pStyle w:val="TAL"/>
            </w:pPr>
            <w:r w:rsidRPr="00F9618C">
              <w:t>Indicates the capability for AF to adjust the burst sending time, when it is supported and set to "true".</w:t>
            </w:r>
          </w:p>
          <w:p w14:paraId="4E7DFC0F" w14:textId="77777777" w:rsidR="00F238BD" w:rsidRPr="00F9618C" w:rsidRDefault="00F238BD" w:rsidP="007578CA">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523BADE7" w14:textId="77777777" w:rsidR="00F238BD" w:rsidRPr="00F9618C" w:rsidRDefault="00F238BD" w:rsidP="007578CA">
            <w:pPr>
              <w:pStyle w:val="TAL"/>
              <w:rPr>
                <w:lang w:eastAsia="zh-CN"/>
              </w:rPr>
            </w:pPr>
            <w:r w:rsidRPr="00F9618C">
              <w:t>(NOTE 2)</w:t>
            </w:r>
          </w:p>
        </w:tc>
        <w:tc>
          <w:tcPr>
            <w:tcW w:w="1408" w:type="dxa"/>
          </w:tcPr>
          <w:p w14:paraId="568B6AAE" w14:textId="77777777" w:rsidR="00F238BD" w:rsidRPr="00F9618C" w:rsidRDefault="00F238BD" w:rsidP="007578CA">
            <w:pPr>
              <w:pStyle w:val="TAL"/>
              <w:rPr>
                <w:lang w:eastAsia="zh-CN"/>
              </w:rPr>
            </w:pPr>
            <w:r w:rsidRPr="00F9618C">
              <w:t>EnTSCAC</w:t>
            </w:r>
          </w:p>
        </w:tc>
      </w:tr>
      <w:tr w:rsidR="00F238BD" w:rsidRPr="00F9618C" w14:paraId="050CF6D0" w14:textId="77777777" w:rsidTr="00F238BD">
        <w:trPr>
          <w:cantSplit/>
          <w:jc w:val="center"/>
        </w:trPr>
        <w:tc>
          <w:tcPr>
            <w:tcW w:w="1609" w:type="dxa"/>
          </w:tcPr>
          <w:p w14:paraId="39BF4D5D" w14:textId="77777777" w:rsidR="00F238BD" w:rsidRPr="00F9618C" w:rsidRDefault="00F238BD" w:rsidP="007578CA">
            <w:pPr>
              <w:pStyle w:val="TAL"/>
            </w:pPr>
            <w:r w:rsidRPr="00F9618C">
              <w:rPr>
                <w:lang w:eastAsia="zh-CN"/>
              </w:rPr>
              <w:t>rTLatencyInd</w:t>
            </w:r>
          </w:p>
        </w:tc>
        <w:tc>
          <w:tcPr>
            <w:tcW w:w="1800" w:type="dxa"/>
          </w:tcPr>
          <w:p w14:paraId="7B07C58B" w14:textId="77777777" w:rsidR="00F238BD" w:rsidRPr="00F9618C" w:rsidRDefault="00F238BD" w:rsidP="007578CA">
            <w:pPr>
              <w:pStyle w:val="TAL"/>
              <w:rPr>
                <w:lang w:eastAsia="zh-CN"/>
              </w:rPr>
            </w:pPr>
            <w:r w:rsidRPr="00F9618C">
              <w:rPr>
                <w:lang w:eastAsia="zh-CN"/>
              </w:rPr>
              <w:t>boolean</w:t>
            </w:r>
          </w:p>
        </w:tc>
        <w:tc>
          <w:tcPr>
            <w:tcW w:w="361" w:type="dxa"/>
          </w:tcPr>
          <w:p w14:paraId="743260C0" w14:textId="77777777" w:rsidR="00F238BD" w:rsidRPr="00F9618C" w:rsidRDefault="00F238BD" w:rsidP="007578CA">
            <w:pPr>
              <w:pStyle w:val="TAC"/>
              <w:rPr>
                <w:lang w:eastAsia="zh-CN"/>
              </w:rPr>
            </w:pPr>
            <w:r w:rsidRPr="00F9618C">
              <w:rPr>
                <w:lang w:eastAsia="zh-CN"/>
              </w:rPr>
              <w:t>O</w:t>
            </w:r>
          </w:p>
        </w:tc>
        <w:tc>
          <w:tcPr>
            <w:tcW w:w="1170" w:type="dxa"/>
          </w:tcPr>
          <w:p w14:paraId="4BB69E4F" w14:textId="77777777" w:rsidR="00F238BD" w:rsidRPr="00F9618C" w:rsidRDefault="00F238BD" w:rsidP="007578CA">
            <w:pPr>
              <w:pStyle w:val="TAC"/>
              <w:rPr>
                <w:lang w:eastAsia="zh-CN"/>
              </w:rPr>
            </w:pPr>
            <w:r w:rsidRPr="00F9618C">
              <w:rPr>
                <w:lang w:eastAsia="zh-CN"/>
              </w:rPr>
              <w:t>0..1</w:t>
            </w:r>
          </w:p>
        </w:tc>
        <w:tc>
          <w:tcPr>
            <w:tcW w:w="3271" w:type="dxa"/>
          </w:tcPr>
          <w:p w14:paraId="37E42094" w14:textId="77777777" w:rsidR="00F238BD" w:rsidRPr="00F9618C" w:rsidRDefault="00F238BD" w:rsidP="007578CA">
            <w:pPr>
              <w:pStyle w:val="TAL"/>
            </w:pPr>
            <w:r w:rsidRPr="00F9618C">
              <w:t>Indicates the service data flow needs to meet the Round-Trip (RT) latency requirement of the service, when it is included and set to "true".</w:t>
            </w:r>
          </w:p>
          <w:p w14:paraId="45C2AC7A" w14:textId="77777777" w:rsidR="00F238BD" w:rsidRPr="00F9618C" w:rsidRDefault="00F238BD" w:rsidP="007578CA">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585F8E93" w14:textId="77777777" w:rsidR="00F238BD" w:rsidRPr="00F9618C" w:rsidRDefault="00F238BD" w:rsidP="007578CA">
            <w:pPr>
              <w:pStyle w:val="TAL"/>
            </w:pPr>
            <w:r w:rsidRPr="00F9618C">
              <w:rPr>
                <w:lang w:eastAsia="zh-CN"/>
              </w:rPr>
              <w:t>(</w:t>
            </w:r>
            <w:r w:rsidRPr="00F9618C">
              <w:t>NOTE 4, NOTE 5</w:t>
            </w:r>
            <w:r w:rsidRPr="00F9618C">
              <w:rPr>
                <w:lang w:eastAsia="zh-CN"/>
              </w:rPr>
              <w:t>)</w:t>
            </w:r>
          </w:p>
        </w:tc>
        <w:tc>
          <w:tcPr>
            <w:tcW w:w="1408" w:type="dxa"/>
          </w:tcPr>
          <w:p w14:paraId="64ED7777" w14:textId="77777777" w:rsidR="00F238BD" w:rsidRPr="00F9618C" w:rsidRDefault="00F238BD" w:rsidP="007578CA">
            <w:pPr>
              <w:pStyle w:val="TAL"/>
            </w:pPr>
            <w:r w:rsidRPr="00F9618C">
              <w:rPr>
                <w:lang w:eastAsia="zh-CN"/>
              </w:rPr>
              <w:t>RTLatency</w:t>
            </w:r>
          </w:p>
        </w:tc>
      </w:tr>
      <w:tr w:rsidR="00F238BD" w:rsidRPr="00F9618C" w14:paraId="71EA2DB3" w14:textId="77777777" w:rsidTr="00F238BD">
        <w:trPr>
          <w:cantSplit/>
          <w:jc w:val="center"/>
        </w:trPr>
        <w:tc>
          <w:tcPr>
            <w:tcW w:w="1609" w:type="dxa"/>
          </w:tcPr>
          <w:p w14:paraId="5D653039" w14:textId="77777777" w:rsidR="00F238BD" w:rsidRPr="00F9618C" w:rsidRDefault="00F238BD" w:rsidP="007578CA">
            <w:pPr>
              <w:pStyle w:val="TAL"/>
              <w:rPr>
                <w:lang w:eastAsia="zh-CN"/>
              </w:rPr>
            </w:pPr>
            <w:r w:rsidRPr="00F9618C">
              <w:rPr>
                <w:lang w:eastAsia="zh-CN"/>
              </w:rPr>
              <w:t>pdb</w:t>
            </w:r>
          </w:p>
        </w:tc>
        <w:tc>
          <w:tcPr>
            <w:tcW w:w="1800" w:type="dxa"/>
          </w:tcPr>
          <w:p w14:paraId="0DF7F06C" w14:textId="77777777" w:rsidR="00F238BD" w:rsidRPr="00F9618C" w:rsidRDefault="00F238BD" w:rsidP="007578CA">
            <w:pPr>
              <w:pStyle w:val="TAL"/>
              <w:rPr>
                <w:lang w:eastAsia="zh-CN"/>
              </w:rPr>
            </w:pPr>
            <w:r w:rsidRPr="00F9618C">
              <w:t>PacketDelBudget</w:t>
            </w:r>
          </w:p>
        </w:tc>
        <w:tc>
          <w:tcPr>
            <w:tcW w:w="361" w:type="dxa"/>
          </w:tcPr>
          <w:p w14:paraId="7BCF206B" w14:textId="77777777" w:rsidR="00F238BD" w:rsidRPr="00F9618C" w:rsidRDefault="00F238BD" w:rsidP="007578CA">
            <w:pPr>
              <w:pStyle w:val="TAC"/>
              <w:rPr>
                <w:lang w:eastAsia="zh-CN"/>
              </w:rPr>
            </w:pPr>
            <w:r w:rsidRPr="00F9618C">
              <w:rPr>
                <w:lang w:eastAsia="zh-CN"/>
              </w:rPr>
              <w:t>O</w:t>
            </w:r>
          </w:p>
        </w:tc>
        <w:tc>
          <w:tcPr>
            <w:tcW w:w="1170" w:type="dxa"/>
          </w:tcPr>
          <w:p w14:paraId="541BAA1F" w14:textId="77777777" w:rsidR="00F238BD" w:rsidRPr="00F9618C" w:rsidRDefault="00F238BD" w:rsidP="007578CA">
            <w:pPr>
              <w:pStyle w:val="TAC"/>
              <w:rPr>
                <w:lang w:eastAsia="zh-CN"/>
              </w:rPr>
            </w:pPr>
            <w:r w:rsidRPr="00F9618C">
              <w:rPr>
                <w:lang w:eastAsia="zh-CN"/>
              </w:rPr>
              <w:t>0..1</w:t>
            </w:r>
          </w:p>
        </w:tc>
        <w:tc>
          <w:tcPr>
            <w:tcW w:w="3271" w:type="dxa"/>
          </w:tcPr>
          <w:p w14:paraId="2821989A" w14:textId="77777777" w:rsidR="00F238BD" w:rsidRDefault="00F238BD" w:rsidP="007578CA">
            <w:pPr>
              <w:pStyle w:val="TAL"/>
              <w:rPr>
                <w:ins w:id="42" w:author="Huawei" w:date="2025-05-10T18:32:00Z"/>
                <w:lang w:eastAsia="zh-CN"/>
              </w:rPr>
            </w:pPr>
            <w:r w:rsidRPr="00F9618C">
              <w:rPr>
                <w:lang w:eastAsia="zh-CN"/>
              </w:rPr>
              <w:t xml:space="preserve">Indicates </w:t>
            </w:r>
            <w:r w:rsidRPr="00F9618C">
              <w:t>an upper bound for the time that a packet may be delayed between the UE and the PSA UPF</w:t>
            </w:r>
            <w:r w:rsidRPr="00F9618C">
              <w:rPr>
                <w:lang w:eastAsia="zh-CN"/>
              </w:rPr>
              <w:t>.</w:t>
            </w:r>
          </w:p>
          <w:p w14:paraId="445A4DD7" w14:textId="2BE80AA9" w:rsidR="003A6C4E" w:rsidRPr="00F9618C" w:rsidRDefault="003A6C4E" w:rsidP="007578CA">
            <w:pPr>
              <w:pStyle w:val="TAL"/>
            </w:pPr>
            <w:ins w:id="43" w:author="Huawei" w:date="2025-05-10T18:32:00Z">
              <w:r>
                <w:t>(</w:t>
              </w:r>
              <w:r w:rsidRPr="00F9618C">
                <w:t>NOTE </w:t>
              </w:r>
              <w:r>
                <w:t>6)</w:t>
              </w:r>
            </w:ins>
          </w:p>
        </w:tc>
        <w:tc>
          <w:tcPr>
            <w:tcW w:w="1408" w:type="dxa"/>
          </w:tcPr>
          <w:p w14:paraId="5768FE21" w14:textId="77777777" w:rsidR="00F238BD" w:rsidRPr="00F9618C" w:rsidRDefault="00F238BD" w:rsidP="007578CA">
            <w:pPr>
              <w:pStyle w:val="TAL"/>
              <w:rPr>
                <w:lang w:eastAsia="zh-CN"/>
              </w:rPr>
            </w:pPr>
            <w:r w:rsidRPr="00F9618C">
              <w:rPr>
                <w:lang w:eastAsia="zh-CN"/>
              </w:rPr>
              <w:t>RTLatency</w:t>
            </w:r>
          </w:p>
        </w:tc>
      </w:tr>
      <w:tr w:rsidR="00F238BD" w:rsidRPr="00F9618C" w14:paraId="4D2647DA" w14:textId="77777777" w:rsidTr="00F238BD">
        <w:trPr>
          <w:cantSplit/>
          <w:jc w:val="center"/>
        </w:trPr>
        <w:tc>
          <w:tcPr>
            <w:tcW w:w="1609" w:type="dxa"/>
          </w:tcPr>
          <w:p w14:paraId="3FE81394" w14:textId="77777777" w:rsidR="00F238BD" w:rsidRPr="00F9618C" w:rsidRDefault="00F238BD" w:rsidP="007578CA">
            <w:pPr>
              <w:pStyle w:val="TAL"/>
              <w:rPr>
                <w:lang w:eastAsia="zh-CN"/>
              </w:rPr>
            </w:pPr>
            <w:r w:rsidRPr="00F9618C">
              <w:rPr>
                <w:lang w:eastAsia="zh-CN"/>
              </w:rPr>
              <w:t>rTLatencyIndCorreId</w:t>
            </w:r>
          </w:p>
        </w:tc>
        <w:tc>
          <w:tcPr>
            <w:tcW w:w="1800" w:type="dxa"/>
          </w:tcPr>
          <w:p w14:paraId="4543EFCE" w14:textId="77777777" w:rsidR="00F238BD" w:rsidRPr="00F9618C" w:rsidRDefault="00F238BD" w:rsidP="007578CA">
            <w:pPr>
              <w:pStyle w:val="TAL"/>
              <w:rPr>
                <w:lang w:eastAsia="zh-CN"/>
              </w:rPr>
            </w:pPr>
            <w:r w:rsidRPr="00F9618C">
              <w:t>RttFlowReference</w:t>
            </w:r>
          </w:p>
        </w:tc>
        <w:tc>
          <w:tcPr>
            <w:tcW w:w="361" w:type="dxa"/>
          </w:tcPr>
          <w:p w14:paraId="5A537FE9" w14:textId="77777777" w:rsidR="00F238BD" w:rsidRPr="00F9618C" w:rsidRDefault="00F238BD" w:rsidP="007578CA">
            <w:pPr>
              <w:pStyle w:val="TAC"/>
              <w:rPr>
                <w:lang w:eastAsia="zh-CN"/>
              </w:rPr>
            </w:pPr>
            <w:r w:rsidRPr="00F9618C">
              <w:rPr>
                <w:lang w:eastAsia="zh-CN"/>
              </w:rPr>
              <w:t>O</w:t>
            </w:r>
          </w:p>
        </w:tc>
        <w:tc>
          <w:tcPr>
            <w:tcW w:w="1170" w:type="dxa"/>
          </w:tcPr>
          <w:p w14:paraId="505EF1D3" w14:textId="77777777" w:rsidR="00F238BD" w:rsidRPr="00F9618C" w:rsidRDefault="00F238BD" w:rsidP="007578CA">
            <w:pPr>
              <w:pStyle w:val="TAC"/>
              <w:rPr>
                <w:lang w:eastAsia="zh-CN"/>
              </w:rPr>
            </w:pPr>
            <w:r w:rsidRPr="00F9618C">
              <w:rPr>
                <w:lang w:eastAsia="zh-CN"/>
              </w:rPr>
              <w:t>0..1</w:t>
            </w:r>
          </w:p>
        </w:tc>
        <w:tc>
          <w:tcPr>
            <w:tcW w:w="3271" w:type="dxa"/>
          </w:tcPr>
          <w:p w14:paraId="656FFFDF" w14:textId="77777777" w:rsidR="00F238BD" w:rsidRPr="00F9618C" w:rsidRDefault="00F238BD" w:rsidP="007578CA">
            <w:pPr>
              <w:pStyle w:val="TAL"/>
            </w:pPr>
            <w:r w:rsidRPr="00F9618C">
              <w:t>Identifies which Media Components contribute to the RT Latency requirement for two service data flows.</w:t>
            </w:r>
          </w:p>
          <w:p w14:paraId="14B7EE26" w14:textId="77777777" w:rsidR="00F238BD" w:rsidRPr="00F9618C" w:rsidRDefault="00F238BD" w:rsidP="007578CA">
            <w:pPr>
              <w:pStyle w:val="TAL"/>
            </w:pPr>
            <w:r w:rsidRPr="00F9618C">
              <w:rPr>
                <w:lang w:eastAsia="zh-CN"/>
              </w:rPr>
              <w:t>(</w:t>
            </w:r>
            <w:r w:rsidRPr="00F9618C">
              <w:t>NOTE 4</w:t>
            </w:r>
            <w:r w:rsidRPr="00F9618C">
              <w:rPr>
                <w:lang w:eastAsia="zh-CN"/>
              </w:rPr>
              <w:t>)</w:t>
            </w:r>
          </w:p>
        </w:tc>
        <w:tc>
          <w:tcPr>
            <w:tcW w:w="1408" w:type="dxa"/>
          </w:tcPr>
          <w:p w14:paraId="6F37DD00" w14:textId="77777777" w:rsidR="00F238BD" w:rsidRPr="00F9618C" w:rsidRDefault="00F238BD" w:rsidP="007578CA">
            <w:pPr>
              <w:pStyle w:val="TAL"/>
              <w:rPr>
                <w:lang w:eastAsia="zh-CN"/>
              </w:rPr>
            </w:pPr>
            <w:r w:rsidRPr="00F9618C">
              <w:rPr>
                <w:lang w:eastAsia="zh-CN"/>
              </w:rPr>
              <w:t>RTLatency</w:t>
            </w:r>
          </w:p>
        </w:tc>
      </w:tr>
      <w:tr w:rsidR="00F238BD" w:rsidRPr="00F9618C" w14:paraId="20A5D236" w14:textId="77777777" w:rsidTr="00F238BD">
        <w:trPr>
          <w:cantSplit/>
          <w:jc w:val="center"/>
        </w:trPr>
        <w:tc>
          <w:tcPr>
            <w:tcW w:w="1609" w:type="dxa"/>
          </w:tcPr>
          <w:p w14:paraId="509F63F7" w14:textId="77777777" w:rsidR="00F238BD" w:rsidRPr="00F9618C" w:rsidRDefault="00F238BD" w:rsidP="007578CA">
            <w:pPr>
              <w:pStyle w:val="TAL"/>
              <w:rPr>
                <w:lang w:eastAsia="zh-CN"/>
              </w:rPr>
            </w:pPr>
            <w:r w:rsidRPr="00F9618C">
              <w:rPr>
                <w:lang w:eastAsia="zh-CN"/>
              </w:rPr>
              <w:t>pduSet</w:t>
            </w:r>
            <w:r w:rsidRPr="00F9618C">
              <w:t>Qo</w:t>
            </w:r>
            <w:r w:rsidRPr="00F9618C">
              <w:rPr>
                <w:lang w:eastAsia="zh-CN"/>
              </w:rPr>
              <w:t>sDl</w:t>
            </w:r>
          </w:p>
        </w:tc>
        <w:tc>
          <w:tcPr>
            <w:tcW w:w="1800" w:type="dxa"/>
          </w:tcPr>
          <w:p w14:paraId="0DCAD88B" w14:textId="77777777" w:rsidR="00F238BD" w:rsidRPr="00F9618C" w:rsidRDefault="00F238BD" w:rsidP="007578CA">
            <w:pPr>
              <w:pStyle w:val="TAL"/>
              <w:rPr>
                <w:lang w:eastAsia="zh-CN"/>
              </w:rPr>
            </w:pPr>
            <w:r w:rsidRPr="00F9618C">
              <w:rPr>
                <w:lang w:eastAsia="zh-CN"/>
              </w:rPr>
              <w:t>PduSetQosPara</w:t>
            </w:r>
          </w:p>
        </w:tc>
        <w:tc>
          <w:tcPr>
            <w:tcW w:w="361" w:type="dxa"/>
          </w:tcPr>
          <w:p w14:paraId="39E20FDB" w14:textId="77777777" w:rsidR="00F238BD" w:rsidRPr="00F9618C" w:rsidRDefault="00F238BD" w:rsidP="007578CA">
            <w:pPr>
              <w:pStyle w:val="TAC"/>
              <w:rPr>
                <w:lang w:eastAsia="zh-CN"/>
              </w:rPr>
            </w:pPr>
            <w:r w:rsidRPr="00F9618C">
              <w:t>O</w:t>
            </w:r>
          </w:p>
        </w:tc>
        <w:tc>
          <w:tcPr>
            <w:tcW w:w="1170" w:type="dxa"/>
          </w:tcPr>
          <w:p w14:paraId="308729B7" w14:textId="77777777" w:rsidR="00F238BD" w:rsidRPr="00F9618C" w:rsidRDefault="00F238BD" w:rsidP="007578CA">
            <w:pPr>
              <w:pStyle w:val="TAC"/>
              <w:rPr>
                <w:lang w:eastAsia="zh-CN"/>
              </w:rPr>
            </w:pPr>
            <w:r w:rsidRPr="00F9618C">
              <w:rPr>
                <w:lang w:eastAsia="zh-CN"/>
              </w:rPr>
              <w:t>0..1</w:t>
            </w:r>
          </w:p>
        </w:tc>
        <w:tc>
          <w:tcPr>
            <w:tcW w:w="3271" w:type="dxa"/>
          </w:tcPr>
          <w:p w14:paraId="365C6455" w14:textId="77777777" w:rsidR="00F238BD" w:rsidRDefault="00F238BD" w:rsidP="007578CA">
            <w:pPr>
              <w:pStyle w:val="TAL"/>
              <w:rPr>
                <w:ins w:id="44" w:author="Huawei" w:date="2025-05-10T18:31:00Z"/>
              </w:rPr>
            </w:pPr>
            <w:r w:rsidRPr="00F9618C">
              <w:t>PDU Set QoS parameter(s) for the downlink direction.</w:t>
            </w:r>
          </w:p>
          <w:p w14:paraId="4C580D33" w14:textId="44729A6E" w:rsidR="006240DE" w:rsidRPr="00F9618C" w:rsidRDefault="006240DE" w:rsidP="007578CA">
            <w:pPr>
              <w:pStyle w:val="TAL"/>
              <w:rPr>
                <w:lang w:eastAsia="zh-CN"/>
              </w:rPr>
            </w:pPr>
            <w:ins w:id="45" w:author="Huawei" w:date="2025-05-10T18:31:00Z">
              <w:r>
                <w:t>(</w:t>
              </w:r>
              <w:r w:rsidRPr="00F9618C">
                <w:t>NOTE </w:t>
              </w:r>
              <w:r>
                <w:t>6)</w:t>
              </w:r>
            </w:ins>
          </w:p>
        </w:tc>
        <w:tc>
          <w:tcPr>
            <w:tcW w:w="1408" w:type="dxa"/>
          </w:tcPr>
          <w:p w14:paraId="68FF2E73" w14:textId="77777777" w:rsidR="00F238BD" w:rsidRPr="00F9618C" w:rsidRDefault="00F238BD" w:rsidP="007578CA">
            <w:pPr>
              <w:pStyle w:val="TAL"/>
            </w:pPr>
            <w:r w:rsidRPr="00F9618C">
              <w:t>PDUSetHandling</w:t>
            </w:r>
          </w:p>
        </w:tc>
      </w:tr>
      <w:tr w:rsidR="00F238BD" w:rsidRPr="00F9618C" w14:paraId="1BC3149A" w14:textId="77777777" w:rsidTr="00F238BD">
        <w:trPr>
          <w:cantSplit/>
          <w:jc w:val="center"/>
        </w:trPr>
        <w:tc>
          <w:tcPr>
            <w:tcW w:w="1609" w:type="dxa"/>
          </w:tcPr>
          <w:p w14:paraId="147E32B1" w14:textId="77777777" w:rsidR="00F238BD" w:rsidRPr="00F9618C" w:rsidRDefault="00F238BD" w:rsidP="007578CA">
            <w:pPr>
              <w:pStyle w:val="TAL"/>
              <w:rPr>
                <w:lang w:eastAsia="zh-CN"/>
              </w:rPr>
            </w:pPr>
            <w:r w:rsidRPr="00F9618C">
              <w:rPr>
                <w:lang w:eastAsia="zh-CN"/>
              </w:rPr>
              <w:lastRenderedPageBreak/>
              <w:t>pduSet</w:t>
            </w:r>
            <w:r w:rsidRPr="00F9618C">
              <w:t>Qo</w:t>
            </w:r>
            <w:r w:rsidRPr="00F9618C">
              <w:rPr>
                <w:lang w:eastAsia="zh-CN"/>
              </w:rPr>
              <w:t>sUl</w:t>
            </w:r>
          </w:p>
        </w:tc>
        <w:tc>
          <w:tcPr>
            <w:tcW w:w="1800" w:type="dxa"/>
          </w:tcPr>
          <w:p w14:paraId="486B784F" w14:textId="77777777" w:rsidR="00F238BD" w:rsidRPr="00F9618C" w:rsidRDefault="00F238BD" w:rsidP="007578CA">
            <w:pPr>
              <w:pStyle w:val="TAL"/>
              <w:rPr>
                <w:lang w:eastAsia="zh-CN"/>
              </w:rPr>
            </w:pPr>
            <w:r w:rsidRPr="00F9618C">
              <w:rPr>
                <w:lang w:eastAsia="zh-CN"/>
              </w:rPr>
              <w:t>PduSetQosPara</w:t>
            </w:r>
          </w:p>
        </w:tc>
        <w:tc>
          <w:tcPr>
            <w:tcW w:w="361" w:type="dxa"/>
          </w:tcPr>
          <w:p w14:paraId="5DF33787" w14:textId="77777777" w:rsidR="00F238BD" w:rsidRPr="00F9618C" w:rsidRDefault="00F238BD" w:rsidP="007578CA">
            <w:pPr>
              <w:pStyle w:val="TAC"/>
            </w:pPr>
            <w:r w:rsidRPr="00F9618C">
              <w:t>O</w:t>
            </w:r>
          </w:p>
        </w:tc>
        <w:tc>
          <w:tcPr>
            <w:tcW w:w="1170" w:type="dxa"/>
          </w:tcPr>
          <w:p w14:paraId="56A62529" w14:textId="77777777" w:rsidR="00F238BD" w:rsidRPr="00F9618C" w:rsidRDefault="00F238BD" w:rsidP="007578CA">
            <w:pPr>
              <w:pStyle w:val="TAC"/>
              <w:rPr>
                <w:lang w:eastAsia="zh-CN"/>
              </w:rPr>
            </w:pPr>
            <w:r w:rsidRPr="00F9618C">
              <w:rPr>
                <w:lang w:eastAsia="zh-CN"/>
              </w:rPr>
              <w:t>0..1</w:t>
            </w:r>
          </w:p>
        </w:tc>
        <w:tc>
          <w:tcPr>
            <w:tcW w:w="3271" w:type="dxa"/>
          </w:tcPr>
          <w:p w14:paraId="34F15056" w14:textId="77777777" w:rsidR="00F238BD" w:rsidRDefault="00F238BD" w:rsidP="007578CA">
            <w:pPr>
              <w:pStyle w:val="TAL"/>
              <w:rPr>
                <w:ins w:id="46" w:author="Huawei" w:date="2025-05-10T18:32:00Z"/>
              </w:rPr>
            </w:pPr>
            <w:r w:rsidRPr="00F9618C">
              <w:t>PDU Set QoS parameter(s) for the uplink direction.</w:t>
            </w:r>
          </w:p>
          <w:p w14:paraId="3EEC7E0C" w14:textId="28A3BEC6" w:rsidR="006240DE" w:rsidRPr="00F9618C" w:rsidRDefault="006240DE" w:rsidP="007578CA">
            <w:pPr>
              <w:pStyle w:val="TAL"/>
            </w:pPr>
            <w:ins w:id="47" w:author="Huawei" w:date="2025-05-10T18:32:00Z">
              <w:r>
                <w:t>(</w:t>
              </w:r>
              <w:r w:rsidRPr="00F9618C">
                <w:t>NOTE </w:t>
              </w:r>
              <w:r>
                <w:t>6)</w:t>
              </w:r>
            </w:ins>
          </w:p>
        </w:tc>
        <w:tc>
          <w:tcPr>
            <w:tcW w:w="1408" w:type="dxa"/>
          </w:tcPr>
          <w:p w14:paraId="11AC5845" w14:textId="77777777" w:rsidR="00F238BD" w:rsidRPr="00F9618C" w:rsidRDefault="00F238BD" w:rsidP="007578CA">
            <w:pPr>
              <w:pStyle w:val="TAL"/>
            </w:pPr>
            <w:r w:rsidRPr="00F9618C">
              <w:t>PDUSetHandling</w:t>
            </w:r>
          </w:p>
        </w:tc>
      </w:tr>
      <w:tr w:rsidR="00F238BD" w:rsidRPr="00F9618C" w14:paraId="1B8A6CE8" w14:textId="77777777" w:rsidTr="00F238BD">
        <w:trPr>
          <w:cantSplit/>
          <w:jc w:val="center"/>
        </w:trPr>
        <w:tc>
          <w:tcPr>
            <w:tcW w:w="1609" w:type="dxa"/>
          </w:tcPr>
          <w:p w14:paraId="25FA2101" w14:textId="77777777" w:rsidR="00F238BD" w:rsidRPr="00F9618C" w:rsidRDefault="00F238BD" w:rsidP="007578CA">
            <w:pPr>
              <w:pStyle w:val="TAL"/>
              <w:rPr>
                <w:lang w:eastAsia="zh-CN"/>
              </w:rPr>
            </w:pPr>
            <w:r w:rsidRPr="00F9618C">
              <w:t>protoDescDl</w:t>
            </w:r>
          </w:p>
        </w:tc>
        <w:tc>
          <w:tcPr>
            <w:tcW w:w="1800" w:type="dxa"/>
          </w:tcPr>
          <w:p w14:paraId="07D0DAAA" w14:textId="77777777" w:rsidR="00F238BD" w:rsidRPr="00F9618C" w:rsidRDefault="00F238BD" w:rsidP="007578CA">
            <w:pPr>
              <w:pStyle w:val="TAL"/>
              <w:rPr>
                <w:lang w:eastAsia="zh-CN"/>
              </w:rPr>
            </w:pPr>
            <w:r w:rsidRPr="00F9618C">
              <w:t>ProtocolDescription</w:t>
            </w:r>
          </w:p>
        </w:tc>
        <w:tc>
          <w:tcPr>
            <w:tcW w:w="361" w:type="dxa"/>
          </w:tcPr>
          <w:p w14:paraId="7261612E" w14:textId="77777777" w:rsidR="00F238BD" w:rsidRPr="00F9618C" w:rsidRDefault="00F238BD" w:rsidP="007578CA">
            <w:pPr>
              <w:pStyle w:val="TAC"/>
            </w:pPr>
            <w:r w:rsidRPr="00F9618C">
              <w:rPr>
                <w:lang w:eastAsia="zh-CN"/>
              </w:rPr>
              <w:t>O</w:t>
            </w:r>
          </w:p>
        </w:tc>
        <w:tc>
          <w:tcPr>
            <w:tcW w:w="1170" w:type="dxa"/>
          </w:tcPr>
          <w:p w14:paraId="1CDA0F1C" w14:textId="77777777" w:rsidR="00F238BD" w:rsidRPr="00F9618C" w:rsidRDefault="00F238BD" w:rsidP="007578CA">
            <w:pPr>
              <w:pStyle w:val="TAC"/>
              <w:rPr>
                <w:lang w:eastAsia="zh-CN"/>
              </w:rPr>
            </w:pPr>
            <w:r w:rsidRPr="00F9618C">
              <w:rPr>
                <w:lang w:eastAsia="zh-CN"/>
              </w:rPr>
              <w:t>0..1</w:t>
            </w:r>
          </w:p>
        </w:tc>
        <w:tc>
          <w:tcPr>
            <w:tcW w:w="3271" w:type="dxa"/>
          </w:tcPr>
          <w:p w14:paraId="74826023" w14:textId="77777777" w:rsidR="00F238BD" w:rsidRPr="00F9618C" w:rsidRDefault="00F238BD" w:rsidP="007578CA">
            <w:pPr>
              <w:pStyle w:val="TAL"/>
            </w:pPr>
            <w:r w:rsidRPr="00F9618C">
              <w:t>Downlink Protocol description for PDU Set identification, the detection of the end of data burst indication</w:t>
            </w:r>
            <w:r>
              <w:t>,</w:t>
            </w:r>
            <w:r w:rsidRPr="00F9618C">
              <w:t xml:space="preserve"> the detection of the Data Burst Size marking indication</w:t>
            </w:r>
            <w:r>
              <w:t xml:space="preserve"> and/or TTNB indication</w:t>
            </w:r>
            <w:r w:rsidRPr="00F9618C">
              <w:t xml:space="preserve">. </w:t>
            </w:r>
          </w:p>
        </w:tc>
        <w:tc>
          <w:tcPr>
            <w:tcW w:w="1408" w:type="dxa"/>
          </w:tcPr>
          <w:p w14:paraId="48AF1D0B" w14:textId="77777777" w:rsidR="00F238BD" w:rsidRPr="00F9618C" w:rsidRDefault="00F238BD" w:rsidP="007578CA">
            <w:pPr>
              <w:pStyle w:val="TAL"/>
            </w:pPr>
            <w:r w:rsidRPr="00F9618C">
              <w:t>PDUSetHandling</w:t>
            </w:r>
          </w:p>
          <w:p w14:paraId="00FA126E" w14:textId="77777777" w:rsidR="00F238BD" w:rsidRPr="00F9618C" w:rsidRDefault="00F238BD" w:rsidP="007578CA">
            <w:pPr>
              <w:pStyle w:val="TAL"/>
            </w:pPr>
            <w:r w:rsidRPr="00F9618C">
              <w:t>PowerSaving</w:t>
            </w:r>
          </w:p>
          <w:p w14:paraId="14A1BADD" w14:textId="77777777" w:rsidR="00F238BD" w:rsidRPr="00F9618C" w:rsidRDefault="00F238BD" w:rsidP="007578CA">
            <w:pPr>
              <w:pStyle w:val="TAL"/>
              <w:rPr>
                <w:lang w:eastAsia="zh-CN"/>
              </w:rPr>
            </w:pPr>
            <w:r w:rsidRPr="00F9618C">
              <w:rPr>
                <w:lang w:eastAsia="zh-CN"/>
              </w:rPr>
              <w:t>Traffic</w:t>
            </w:r>
            <w:r w:rsidRPr="00F9618C">
              <w:t>CharChange</w:t>
            </w:r>
          </w:p>
        </w:tc>
      </w:tr>
      <w:tr w:rsidR="00F238BD" w:rsidRPr="00F9618C" w14:paraId="41A351D5" w14:textId="77777777" w:rsidTr="00F238BD">
        <w:trPr>
          <w:cantSplit/>
          <w:jc w:val="center"/>
        </w:trPr>
        <w:tc>
          <w:tcPr>
            <w:tcW w:w="1609" w:type="dxa"/>
          </w:tcPr>
          <w:p w14:paraId="2880BD3D" w14:textId="77777777" w:rsidR="00F238BD" w:rsidRPr="00F9618C" w:rsidRDefault="00F238BD" w:rsidP="007578CA">
            <w:pPr>
              <w:pStyle w:val="TAL"/>
            </w:pPr>
            <w:r w:rsidRPr="00F9618C">
              <w:t>protoDescUl</w:t>
            </w:r>
          </w:p>
        </w:tc>
        <w:tc>
          <w:tcPr>
            <w:tcW w:w="1800" w:type="dxa"/>
          </w:tcPr>
          <w:p w14:paraId="6DE88AC9" w14:textId="77777777" w:rsidR="00F238BD" w:rsidRPr="00F9618C" w:rsidRDefault="00F238BD" w:rsidP="007578CA">
            <w:pPr>
              <w:pStyle w:val="TAL"/>
            </w:pPr>
            <w:r w:rsidRPr="00F9618C">
              <w:t>ProtocolDescription</w:t>
            </w:r>
          </w:p>
        </w:tc>
        <w:tc>
          <w:tcPr>
            <w:tcW w:w="361" w:type="dxa"/>
          </w:tcPr>
          <w:p w14:paraId="0D213D5E" w14:textId="77777777" w:rsidR="00F238BD" w:rsidRPr="00F9618C" w:rsidRDefault="00F238BD" w:rsidP="007578CA">
            <w:pPr>
              <w:pStyle w:val="TAC"/>
              <w:rPr>
                <w:lang w:eastAsia="zh-CN"/>
              </w:rPr>
            </w:pPr>
            <w:r w:rsidRPr="00F9618C">
              <w:rPr>
                <w:lang w:eastAsia="zh-CN"/>
              </w:rPr>
              <w:t>O</w:t>
            </w:r>
          </w:p>
        </w:tc>
        <w:tc>
          <w:tcPr>
            <w:tcW w:w="1170" w:type="dxa"/>
          </w:tcPr>
          <w:p w14:paraId="4F3BF013" w14:textId="77777777" w:rsidR="00F238BD" w:rsidRPr="00F9618C" w:rsidRDefault="00F238BD" w:rsidP="007578CA">
            <w:pPr>
              <w:pStyle w:val="TAC"/>
              <w:rPr>
                <w:lang w:eastAsia="zh-CN"/>
              </w:rPr>
            </w:pPr>
            <w:r w:rsidRPr="00F9618C">
              <w:rPr>
                <w:lang w:eastAsia="zh-CN"/>
              </w:rPr>
              <w:t>0..1</w:t>
            </w:r>
          </w:p>
        </w:tc>
        <w:tc>
          <w:tcPr>
            <w:tcW w:w="3271" w:type="dxa"/>
          </w:tcPr>
          <w:p w14:paraId="4975FA32" w14:textId="77777777" w:rsidR="00F238BD" w:rsidRPr="00F9618C" w:rsidRDefault="00F238BD" w:rsidP="007578CA">
            <w:pPr>
              <w:pStyle w:val="TAL"/>
            </w:pPr>
            <w:r w:rsidRPr="00F9618C">
              <w:t xml:space="preserve">Uplink Protocol description for PDU Set identification in UPF. </w:t>
            </w:r>
          </w:p>
        </w:tc>
        <w:tc>
          <w:tcPr>
            <w:tcW w:w="1408" w:type="dxa"/>
          </w:tcPr>
          <w:p w14:paraId="4E0C1C37" w14:textId="77777777" w:rsidR="00F238BD" w:rsidRPr="00F9618C" w:rsidRDefault="00F238BD" w:rsidP="007578CA">
            <w:pPr>
              <w:pStyle w:val="TAL"/>
            </w:pPr>
            <w:r w:rsidRPr="00F9618C">
              <w:t>PDUSetHandling</w:t>
            </w:r>
          </w:p>
        </w:tc>
      </w:tr>
      <w:tr w:rsidR="00F238BD" w:rsidRPr="00F9618C" w:rsidDel="00C9619E" w14:paraId="7DB5DC40" w14:textId="77777777" w:rsidTr="00F238BD">
        <w:trPr>
          <w:cantSplit/>
          <w:jc w:val="center"/>
        </w:trPr>
        <w:tc>
          <w:tcPr>
            <w:tcW w:w="1609" w:type="dxa"/>
          </w:tcPr>
          <w:p w14:paraId="318728C7" w14:textId="77777777" w:rsidR="00F238BD" w:rsidRPr="00F9618C" w:rsidDel="00C9619E" w:rsidRDefault="00F238BD" w:rsidP="007578CA">
            <w:pPr>
              <w:pStyle w:val="TAL"/>
              <w:rPr>
                <w:lang w:eastAsia="zh-CN"/>
              </w:rPr>
            </w:pPr>
            <w:r w:rsidRPr="00F9618C">
              <w:t>periodUl</w:t>
            </w:r>
          </w:p>
        </w:tc>
        <w:tc>
          <w:tcPr>
            <w:tcW w:w="1800" w:type="dxa"/>
          </w:tcPr>
          <w:p w14:paraId="29343050" w14:textId="77777777" w:rsidR="00F238BD" w:rsidRPr="00F9618C" w:rsidDel="00C9619E" w:rsidRDefault="00F238BD" w:rsidP="007578CA">
            <w:pPr>
              <w:pStyle w:val="TAL"/>
              <w:rPr>
                <w:lang w:eastAsia="zh-CN"/>
              </w:rPr>
            </w:pPr>
            <w:r w:rsidRPr="00F9618C">
              <w:t>DurationMilliSec</w:t>
            </w:r>
          </w:p>
        </w:tc>
        <w:tc>
          <w:tcPr>
            <w:tcW w:w="361" w:type="dxa"/>
          </w:tcPr>
          <w:p w14:paraId="522E349E" w14:textId="77777777" w:rsidR="00F238BD" w:rsidRPr="00F9618C" w:rsidDel="00C9619E" w:rsidRDefault="00F238BD" w:rsidP="007578CA">
            <w:pPr>
              <w:pStyle w:val="TAC"/>
              <w:rPr>
                <w:lang w:eastAsia="zh-CN"/>
              </w:rPr>
            </w:pPr>
            <w:r w:rsidRPr="00F9618C">
              <w:t>O</w:t>
            </w:r>
          </w:p>
        </w:tc>
        <w:tc>
          <w:tcPr>
            <w:tcW w:w="1170" w:type="dxa"/>
          </w:tcPr>
          <w:p w14:paraId="51A57D25" w14:textId="77777777" w:rsidR="00F238BD" w:rsidRPr="00F9618C" w:rsidDel="00C9619E" w:rsidRDefault="00F238BD" w:rsidP="007578CA">
            <w:pPr>
              <w:pStyle w:val="TAC"/>
              <w:rPr>
                <w:lang w:eastAsia="zh-CN"/>
              </w:rPr>
            </w:pPr>
            <w:r w:rsidRPr="00F9618C">
              <w:t>0..1</w:t>
            </w:r>
          </w:p>
        </w:tc>
        <w:tc>
          <w:tcPr>
            <w:tcW w:w="3271" w:type="dxa"/>
          </w:tcPr>
          <w:p w14:paraId="54BED5EC" w14:textId="77777777" w:rsidR="00F238BD" w:rsidRPr="00F9618C" w:rsidDel="00C9619E" w:rsidRDefault="00F238BD" w:rsidP="007578CA">
            <w:pPr>
              <w:pStyle w:val="TAL"/>
            </w:pPr>
            <w:r w:rsidRPr="00F9618C">
              <w:t>Indicates the time period between the start of the two data bursts in units of milliseconds in Uplink direction.</w:t>
            </w:r>
          </w:p>
        </w:tc>
        <w:tc>
          <w:tcPr>
            <w:tcW w:w="1408" w:type="dxa"/>
          </w:tcPr>
          <w:p w14:paraId="3821A4A3" w14:textId="77777777" w:rsidR="00F238BD" w:rsidRPr="00F9618C" w:rsidDel="00C9619E" w:rsidRDefault="00F238BD" w:rsidP="007578CA">
            <w:pPr>
              <w:pStyle w:val="TAL"/>
            </w:pPr>
            <w:r w:rsidRPr="00F9618C">
              <w:t>PowerSaving</w:t>
            </w:r>
          </w:p>
        </w:tc>
      </w:tr>
      <w:tr w:rsidR="00F238BD" w:rsidRPr="00F9618C" w:rsidDel="00C9619E" w14:paraId="4F3BCC23" w14:textId="77777777" w:rsidTr="00F238BD">
        <w:trPr>
          <w:cantSplit/>
          <w:jc w:val="center"/>
        </w:trPr>
        <w:tc>
          <w:tcPr>
            <w:tcW w:w="1609" w:type="dxa"/>
          </w:tcPr>
          <w:p w14:paraId="44CF77B0" w14:textId="77777777" w:rsidR="00F238BD" w:rsidRPr="00F9618C" w:rsidDel="00C9619E" w:rsidRDefault="00F238BD" w:rsidP="007578CA">
            <w:pPr>
              <w:pStyle w:val="TAL"/>
              <w:rPr>
                <w:lang w:eastAsia="zh-CN"/>
              </w:rPr>
            </w:pPr>
            <w:r w:rsidRPr="00F9618C">
              <w:t>periodDl</w:t>
            </w:r>
          </w:p>
        </w:tc>
        <w:tc>
          <w:tcPr>
            <w:tcW w:w="1800" w:type="dxa"/>
          </w:tcPr>
          <w:p w14:paraId="662F7F44" w14:textId="77777777" w:rsidR="00F238BD" w:rsidRPr="00F9618C" w:rsidDel="00C9619E" w:rsidRDefault="00F238BD" w:rsidP="007578CA">
            <w:pPr>
              <w:pStyle w:val="TAL"/>
              <w:rPr>
                <w:lang w:eastAsia="zh-CN"/>
              </w:rPr>
            </w:pPr>
            <w:r w:rsidRPr="00F9618C">
              <w:t>DurationMilliSec</w:t>
            </w:r>
          </w:p>
        </w:tc>
        <w:tc>
          <w:tcPr>
            <w:tcW w:w="361" w:type="dxa"/>
          </w:tcPr>
          <w:p w14:paraId="473235DC" w14:textId="77777777" w:rsidR="00F238BD" w:rsidRPr="00F9618C" w:rsidDel="00C9619E" w:rsidRDefault="00F238BD" w:rsidP="007578CA">
            <w:pPr>
              <w:pStyle w:val="TAC"/>
              <w:rPr>
                <w:lang w:eastAsia="zh-CN"/>
              </w:rPr>
            </w:pPr>
            <w:r w:rsidRPr="00F9618C">
              <w:t>O</w:t>
            </w:r>
          </w:p>
        </w:tc>
        <w:tc>
          <w:tcPr>
            <w:tcW w:w="1170" w:type="dxa"/>
          </w:tcPr>
          <w:p w14:paraId="6C4910CF" w14:textId="77777777" w:rsidR="00F238BD" w:rsidRPr="00F9618C" w:rsidDel="00C9619E" w:rsidRDefault="00F238BD" w:rsidP="007578CA">
            <w:pPr>
              <w:pStyle w:val="TAC"/>
              <w:rPr>
                <w:lang w:eastAsia="zh-CN"/>
              </w:rPr>
            </w:pPr>
            <w:r w:rsidRPr="00F9618C">
              <w:t>0..1</w:t>
            </w:r>
          </w:p>
        </w:tc>
        <w:tc>
          <w:tcPr>
            <w:tcW w:w="3271" w:type="dxa"/>
          </w:tcPr>
          <w:p w14:paraId="4A16D7E0" w14:textId="77777777" w:rsidR="00F238BD" w:rsidRPr="00F9618C" w:rsidDel="00C9619E" w:rsidRDefault="00F238BD" w:rsidP="007578CA">
            <w:pPr>
              <w:pStyle w:val="TAL"/>
            </w:pPr>
            <w:r w:rsidRPr="00F9618C">
              <w:t>Indicates the time period between the start of the two data bursts in units of milliseconds in Downlink direction.</w:t>
            </w:r>
          </w:p>
        </w:tc>
        <w:tc>
          <w:tcPr>
            <w:tcW w:w="1408" w:type="dxa"/>
          </w:tcPr>
          <w:p w14:paraId="69647DD2" w14:textId="77777777" w:rsidR="00F238BD" w:rsidRPr="00F9618C" w:rsidDel="00C9619E" w:rsidRDefault="00F238BD" w:rsidP="007578CA">
            <w:pPr>
              <w:pStyle w:val="TAL"/>
            </w:pPr>
            <w:r w:rsidRPr="00F9618C">
              <w:t>PowerSaving</w:t>
            </w:r>
          </w:p>
        </w:tc>
      </w:tr>
      <w:tr w:rsidR="00F238BD" w:rsidRPr="00F9618C" w:rsidDel="00C9619E" w14:paraId="7C217D01" w14:textId="77777777" w:rsidTr="00F238BD">
        <w:trPr>
          <w:cantSplit/>
          <w:jc w:val="center"/>
        </w:trPr>
        <w:tc>
          <w:tcPr>
            <w:tcW w:w="1609" w:type="dxa"/>
          </w:tcPr>
          <w:p w14:paraId="6A6E6A6C" w14:textId="2982446B" w:rsidR="00F238BD" w:rsidRPr="00F9618C" w:rsidRDefault="00F238BD" w:rsidP="00F238BD">
            <w:pPr>
              <w:pStyle w:val="TAL"/>
            </w:pPr>
            <w:r w:rsidRPr="00F9618C">
              <w:rPr>
                <w:lang w:eastAsia="zh-CN"/>
              </w:rPr>
              <w:t>l4sInd</w:t>
            </w:r>
          </w:p>
        </w:tc>
        <w:tc>
          <w:tcPr>
            <w:tcW w:w="1800" w:type="dxa"/>
          </w:tcPr>
          <w:p w14:paraId="28F5A5F9" w14:textId="0587991D" w:rsidR="00F238BD" w:rsidRPr="00F9618C" w:rsidRDefault="00F238BD" w:rsidP="00F238BD">
            <w:pPr>
              <w:pStyle w:val="TAL"/>
            </w:pPr>
            <w:r w:rsidRPr="00F9618C">
              <w:t>UplinkDownlinkSupport</w:t>
            </w:r>
          </w:p>
        </w:tc>
        <w:tc>
          <w:tcPr>
            <w:tcW w:w="361" w:type="dxa"/>
          </w:tcPr>
          <w:p w14:paraId="72ED1B25" w14:textId="3E0991A7" w:rsidR="00F238BD" w:rsidRPr="00F9618C" w:rsidRDefault="00F238BD" w:rsidP="00F238BD">
            <w:pPr>
              <w:pStyle w:val="TAC"/>
            </w:pPr>
            <w:r w:rsidRPr="00F9618C">
              <w:rPr>
                <w:lang w:eastAsia="zh-CN"/>
              </w:rPr>
              <w:t>O</w:t>
            </w:r>
          </w:p>
        </w:tc>
        <w:tc>
          <w:tcPr>
            <w:tcW w:w="1170" w:type="dxa"/>
          </w:tcPr>
          <w:p w14:paraId="0D37448B" w14:textId="10257C47" w:rsidR="00F238BD" w:rsidRPr="00F9618C" w:rsidRDefault="00F238BD" w:rsidP="00F238BD">
            <w:pPr>
              <w:pStyle w:val="TAC"/>
            </w:pPr>
            <w:r w:rsidRPr="00F9618C">
              <w:rPr>
                <w:lang w:eastAsia="zh-CN"/>
              </w:rPr>
              <w:t>0..1</w:t>
            </w:r>
          </w:p>
        </w:tc>
        <w:tc>
          <w:tcPr>
            <w:tcW w:w="3271" w:type="dxa"/>
          </w:tcPr>
          <w:p w14:paraId="091D63A6" w14:textId="77777777" w:rsidR="00F238BD" w:rsidRPr="00F9618C" w:rsidRDefault="00F238BD" w:rsidP="00F238BD">
            <w:pPr>
              <w:pStyle w:val="TAL"/>
            </w:pPr>
            <w:r w:rsidRPr="00F9618C">
              <w:t>Indicates whether ECN marking for L4S support is supported for the UL, the DL or both, UL and DL.</w:t>
            </w:r>
          </w:p>
          <w:p w14:paraId="1C4D43C4" w14:textId="47847F17" w:rsidR="00F238BD" w:rsidRPr="00F9618C" w:rsidRDefault="00F238BD" w:rsidP="00F238BD">
            <w:pPr>
              <w:pStyle w:val="TAL"/>
            </w:pPr>
            <w:r w:rsidRPr="00F9618C">
              <w:t>(NOTE 3)</w:t>
            </w:r>
          </w:p>
        </w:tc>
        <w:tc>
          <w:tcPr>
            <w:tcW w:w="1408" w:type="dxa"/>
          </w:tcPr>
          <w:p w14:paraId="5B2D83AD" w14:textId="410C8081" w:rsidR="00F238BD" w:rsidRPr="00F9618C" w:rsidRDefault="00F238BD" w:rsidP="00F238BD">
            <w:pPr>
              <w:pStyle w:val="TAL"/>
            </w:pPr>
            <w:r w:rsidRPr="00F9618C">
              <w:t>L4S</w:t>
            </w:r>
          </w:p>
        </w:tc>
      </w:tr>
      <w:tr w:rsidR="00F238BD" w:rsidRPr="00F9618C" w:rsidDel="00C9619E" w14:paraId="7AF8A4C9" w14:textId="77777777" w:rsidTr="00F238BD">
        <w:trPr>
          <w:cantSplit/>
          <w:jc w:val="center"/>
        </w:trPr>
        <w:tc>
          <w:tcPr>
            <w:tcW w:w="1609" w:type="dxa"/>
          </w:tcPr>
          <w:p w14:paraId="321D75DC" w14:textId="17AAA4F7" w:rsidR="00F238BD" w:rsidRPr="00F9618C" w:rsidRDefault="00F238BD" w:rsidP="00F238BD">
            <w:pPr>
              <w:pStyle w:val="TAL"/>
            </w:pPr>
            <w:r w:rsidRPr="00F9618C">
              <w:rPr>
                <w:lang w:eastAsia="zh-CN"/>
              </w:rPr>
              <w:t>datBurstSizeInd</w:t>
            </w:r>
          </w:p>
        </w:tc>
        <w:tc>
          <w:tcPr>
            <w:tcW w:w="1800" w:type="dxa"/>
          </w:tcPr>
          <w:p w14:paraId="2F3F4A72" w14:textId="088751E1" w:rsidR="00F238BD" w:rsidRPr="00F9618C" w:rsidRDefault="00F238BD" w:rsidP="00F238BD">
            <w:pPr>
              <w:pStyle w:val="TAL"/>
            </w:pPr>
            <w:r w:rsidRPr="00F9618C">
              <w:rPr>
                <w:lang w:eastAsia="zh-CN"/>
              </w:rPr>
              <w:t>boolean</w:t>
            </w:r>
          </w:p>
        </w:tc>
        <w:tc>
          <w:tcPr>
            <w:tcW w:w="361" w:type="dxa"/>
          </w:tcPr>
          <w:p w14:paraId="2A17C2DE" w14:textId="4A5CD66A" w:rsidR="00F238BD" w:rsidRPr="00F9618C" w:rsidRDefault="00F238BD" w:rsidP="00F238BD">
            <w:pPr>
              <w:pStyle w:val="TAC"/>
            </w:pPr>
            <w:r w:rsidRPr="00F9618C">
              <w:rPr>
                <w:lang w:eastAsia="zh-CN"/>
              </w:rPr>
              <w:t>O</w:t>
            </w:r>
          </w:p>
        </w:tc>
        <w:tc>
          <w:tcPr>
            <w:tcW w:w="1170" w:type="dxa"/>
          </w:tcPr>
          <w:p w14:paraId="6C9B951D" w14:textId="669A8AC1" w:rsidR="00F238BD" w:rsidRPr="00F9618C" w:rsidRDefault="00F238BD" w:rsidP="00F238BD">
            <w:pPr>
              <w:pStyle w:val="TAC"/>
            </w:pPr>
            <w:r w:rsidRPr="00F9618C">
              <w:rPr>
                <w:lang w:eastAsia="zh-CN"/>
              </w:rPr>
              <w:t>0..1</w:t>
            </w:r>
          </w:p>
        </w:tc>
        <w:tc>
          <w:tcPr>
            <w:tcW w:w="3271" w:type="dxa"/>
          </w:tcPr>
          <w:p w14:paraId="27B46AE7" w14:textId="51C9FDAE" w:rsidR="00F238BD" w:rsidRPr="00F9618C" w:rsidRDefault="00F238BD" w:rsidP="00F238BD">
            <w:pPr>
              <w:pStyle w:val="TAL"/>
            </w:pPr>
            <w:r w:rsidRPr="00F9618C">
              <w:t>Indicates the Data Burst Size marking for the DL service data flow is supported when it is included and set to "true". The default value is "</w:t>
            </w:r>
            <w:r w:rsidRPr="00F9618C">
              <w:rPr>
                <w:lang w:eastAsia="zh-CN"/>
              </w:rPr>
              <w:t>false</w:t>
            </w:r>
            <w:r w:rsidRPr="00F9618C">
              <w:t>"</w:t>
            </w:r>
            <w:r w:rsidRPr="00F9618C">
              <w:rPr>
                <w:lang w:eastAsia="zh-CN"/>
              </w:rPr>
              <w:t xml:space="preserve"> if omitted.</w:t>
            </w:r>
          </w:p>
        </w:tc>
        <w:tc>
          <w:tcPr>
            <w:tcW w:w="1408" w:type="dxa"/>
          </w:tcPr>
          <w:p w14:paraId="4F75F303" w14:textId="4D15E7CF" w:rsidR="00F238BD" w:rsidRPr="00F9618C" w:rsidRDefault="00F238BD" w:rsidP="00F238BD">
            <w:pPr>
              <w:pStyle w:val="TAL"/>
            </w:pPr>
            <w:r w:rsidRPr="00F9618C">
              <w:rPr>
                <w:lang w:eastAsia="zh-CN"/>
              </w:rPr>
              <w:t>Traffic</w:t>
            </w:r>
            <w:r w:rsidRPr="00F9618C">
              <w:t>CharChange</w:t>
            </w:r>
          </w:p>
        </w:tc>
      </w:tr>
      <w:tr w:rsidR="00F238BD" w:rsidRPr="00F9618C" w:rsidDel="00C9619E" w14:paraId="17C06AD9" w14:textId="77777777" w:rsidTr="00F238BD">
        <w:trPr>
          <w:cantSplit/>
          <w:jc w:val="center"/>
        </w:trPr>
        <w:tc>
          <w:tcPr>
            <w:tcW w:w="1609" w:type="dxa"/>
          </w:tcPr>
          <w:p w14:paraId="5ABBE273" w14:textId="5C6AC3BE" w:rsidR="00F238BD" w:rsidRPr="00F9618C" w:rsidRDefault="00F238BD" w:rsidP="00F238BD">
            <w:pPr>
              <w:pStyle w:val="TAL"/>
            </w:pPr>
            <w:r>
              <w:rPr>
                <w:lang w:eastAsia="zh-CN"/>
              </w:rPr>
              <w:t>timetoNextBurstInd</w:t>
            </w:r>
          </w:p>
        </w:tc>
        <w:tc>
          <w:tcPr>
            <w:tcW w:w="1800" w:type="dxa"/>
          </w:tcPr>
          <w:p w14:paraId="74EB2BDE" w14:textId="06E43E2C" w:rsidR="00F238BD" w:rsidRPr="00F9618C" w:rsidRDefault="00F238BD" w:rsidP="00F238BD">
            <w:pPr>
              <w:pStyle w:val="TAL"/>
            </w:pPr>
            <w:r>
              <w:rPr>
                <w:lang w:eastAsia="zh-CN"/>
              </w:rPr>
              <w:t>boolean</w:t>
            </w:r>
          </w:p>
        </w:tc>
        <w:tc>
          <w:tcPr>
            <w:tcW w:w="361" w:type="dxa"/>
          </w:tcPr>
          <w:p w14:paraId="7CFED888" w14:textId="7D31D1E8" w:rsidR="00F238BD" w:rsidRPr="00F9618C" w:rsidRDefault="00F238BD" w:rsidP="00F238BD">
            <w:pPr>
              <w:pStyle w:val="TAC"/>
            </w:pPr>
            <w:r>
              <w:rPr>
                <w:lang w:eastAsia="zh-CN"/>
              </w:rPr>
              <w:t>O</w:t>
            </w:r>
          </w:p>
        </w:tc>
        <w:tc>
          <w:tcPr>
            <w:tcW w:w="1170" w:type="dxa"/>
          </w:tcPr>
          <w:p w14:paraId="57C5E765" w14:textId="7B4EACC3" w:rsidR="00F238BD" w:rsidRPr="00F9618C" w:rsidRDefault="00F238BD" w:rsidP="00F238BD">
            <w:pPr>
              <w:pStyle w:val="TAC"/>
            </w:pPr>
            <w:r>
              <w:rPr>
                <w:lang w:eastAsia="zh-CN"/>
              </w:rPr>
              <w:t>0..1</w:t>
            </w:r>
          </w:p>
        </w:tc>
        <w:tc>
          <w:tcPr>
            <w:tcW w:w="3271" w:type="dxa"/>
          </w:tcPr>
          <w:p w14:paraId="5E4AEF9F" w14:textId="14469BDF" w:rsidR="00F238BD" w:rsidRPr="00F9618C" w:rsidRDefault="00F238BD" w:rsidP="00F238BD">
            <w:pPr>
              <w:pStyle w:val="TAL"/>
            </w:pPr>
            <w:r>
              <w:t>Indicates the Time to Next Burst for the DL service data flow is supported, when it is included and set to "true". The default value is "false" if omitted.</w:t>
            </w:r>
          </w:p>
        </w:tc>
        <w:tc>
          <w:tcPr>
            <w:tcW w:w="1408" w:type="dxa"/>
          </w:tcPr>
          <w:p w14:paraId="7BD7901C" w14:textId="73D66432" w:rsidR="00F238BD" w:rsidRPr="00F9618C" w:rsidRDefault="00F238BD" w:rsidP="00F238BD">
            <w:pPr>
              <w:pStyle w:val="TAL"/>
            </w:pPr>
            <w:r>
              <w:t>TrafficCharChange</w:t>
            </w:r>
          </w:p>
        </w:tc>
      </w:tr>
      <w:tr w:rsidR="00F238BD" w:rsidRPr="00F9618C" w:rsidDel="00C9619E" w14:paraId="07D9A256" w14:textId="77777777" w:rsidTr="00F238BD">
        <w:trPr>
          <w:cantSplit/>
          <w:jc w:val="center"/>
        </w:trPr>
        <w:tc>
          <w:tcPr>
            <w:tcW w:w="1609" w:type="dxa"/>
          </w:tcPr>
          <w:p w14:paraId="735DEDDD" w14:textId="02CEB61F" w:rsidR="00F238BD" w:rsidRPr="00F9618C" w:rsidRDefault="00F238BD" w:rsidP="00F238BD">
            <w:pPr>
              <w:pStyle w:val="TAL"/>
            </w:pPr>
            <w:r>
              <w:rPr>
                <w:lang w:eastAsia="zh-CN"/>
              </w:rPr>
              <w:t>onPathN6SigInfo</w:t>
            </w:r>
          </w:p>
        </w:tc>
        <w:tc>
          <w:tcPr>
            <w:tcW w:w="1800" w:type="dxa"/>
          </w:tcPr>
          <w:p w14:paraId="757B2221" w14:textId="4F2D82BA" w:rsidR="00F238BD" w:rsidRPr="00F9618C" w:rsidRDefault="00F238BD" w:rsidP="00F238BD">
            <w:pPr>
              <w:pStyle w:val="TAL"/>
            </w:pPr>
            <w:r>
              <w:rPr>
                <w:lang w:eastAsia="zh-CN"/>
              </w:rPr>
              <w:t>OnPathN6SigInfo</w:t>
            </w:r>
          </w:p>
        </w:tc>
        <w:tc>
          <w:tcPr>
            <w:tcW w:w="361" w:type="dxa"/>
          </w:tcPr>
          <w:p w14:paraId="0FD94D18" w14:textId="1FFCEDA5" w:rsidR="00F238BD" w:rsidRPr="00F9618C" w:rsidRDefault="00F238BD" w:rsidP="00F238BD">
            <w:pPr>
              <w:pStyle w:val="TAC"/>
            </w:pPr>
            <w:r>
              <w:rPr>
                <w:lang w:eastAsia="zh-CN"/>
              </w:rPr>
              <w:t>O</w:t>
            </w:r>
          </w:p>
        </w:tc>
        <w:tc>
          <w:tcPr>
            <w:tcW w:w="1170" w:type="dxa"/>
          </w:tcPr>
          <w:p w14:paraId="1E6F43FF" w14:textId="453595C7" w:rsidR="00F238BD" w:rsidRPr="00F9618C" w:rsidRDefault="00F238BD" w:rsidP="00F238BD">
            <w:pPr>
              <w:pStyle w:val="TAC"/>
            </w:pPr>
            <w:r>
              <w:rPr>
                <w:lang w:eastAsia="zh-CN"/>
              </w:rPr>
              <w:t>0..1</w:t>
            </w:r>
          </w:p>
        </w:tc>
        <w:tc>
          <w:tcPr>
            <w:tcW w:w="3271" w:type="dxa"/>
          </w:tcPr>
          <w:p w14:paraId="2D9062E8" w14:textId="33BFCE08" w:rsidR="00F238BD" w:rsidRPr="00F9618C" w:rsidRDefault="00F238BD" w:rsidP="00F238BD">
            <w:pPr>
              <w:pStyle w:val="TAL"/>
            </w:pPr>
            <w:r>
              <w:t xml:space="preserve">Contains the on-path N6 signaling information for </w:t>
            </w:r>
            <w:r w:rsidRPr="002A5C7D">
              <w:t>deliver</w:t>
            </w:r>
            <w:r>
              <w:t>ing</w:t>
            </w:r>
            <w:r w:rsidRPr="002A5C7D">
              <w:t xml:space="preserve"> media related information</w:t>
            </w:r>
            <w:r>
              <w:t>.</w:t>
            </w:r>
          </w:p>
        </w:tc>
        <w:tc>
          <w:tcPr>
            <w:tcW w:w="1408" w:type="dxa"/>
          </w:tcPr>
          <w:p w14:paraId="172F2CE2" w14:textId="604FE178" w:rsidR="00F238BD" w:rsidRPr="00F9618C" w:rsidRDefault="00F238BD" w:rsidP="00F238BD">
            <w:pPr>
              <w:pStyle w:val="TAL"/>
            </w:pPr>
            <w:r>
              <w:t>MediaInfoDeliver</w:t>
            </w:r>
          </w:p>
        </w:tc>
      </w:tr>
      <w:tr w:rsidR="00F238BD" w:rsidRPr="00F9618C" w14:paraId="7FDCBCFB" w14:textId="77777777" w:rsidTr="00F238BD">
        <w:trPr>
          <w:cantSplit/>
          <w:jc w:val="center"/>
        </w:trPr>
        <w:tc>
          <w:tcPr>
            <w:tcW w:w="9619" w:type="dxa"/>
            <w:gridSpan w:val="6"/>
          </w:tcPr>
          <w:p w14:paraId="03B81CEC" w14:textId="77777777" w:rsidR="00F238BD" w:rsidRPr="00F9618C" w:rsidRDefault="00F238BD" w:rsidP="00F238BD">
            <w:pPr>
              <w:pStyle w:val="TAN"/>
            </w:pPr>
            <w:r w:rsidRPr="00F9618C">
              <w:t>NOTE 1:</w:t>
            </w:r>
            <w:r w:rsidRPr="00F9618C">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93A4288" w14:textId="77777777" w:rsidR="00F238BD" w:rsidRPr="00F9618C" w:rsidRDefault="00F238BD" w:rsidP="00F238BD">
            <w:pPr>
              <w:pStyle w:val="TAN"/>
            </w:pPr>
            <w:r w:rsidRPr="00F9618C">
              <w:t>NOTE 2:</w:t>
            </w:r>
            <w:r w:rsidRPr="00F9618C">
              <w:tab/>
              <w:t>The "burstArrivalTimeWnd" attribute, within the "tscaiInputUl" and/or "tscaiInputDl" attributes, and the "capBatAdaptation attribute are mutually exclusive.</w:t>
            </w:r>
          </w:p>
          <w:p w14:paraId="5B17291B" w14:textId="77777777" w:rsidR="00F238BD" w:rsidRPr="00F9618C" w:rsidRDefault="00F238BD" w:rsidP="00F238BD">
            <w:pPr>
              <w:pStyle w:val="TAN"/>
            </w:pPr>
            <w:r w:rsidRPr="00F9618C">
              <w:t>NOTE 3:</w:t>
            </w:r>
            <w:r w:rsidRPr="00F9618C">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2290D883" w14:textId="77777777" w:rsidR="00F238BD" w:rsidRPr="00F9618C" w:rsidRDefault="00F238BD" w:rsidP="00F238BD">
            <w:pPr>
              <w:pStyle w:val="TAN"/>
            </w:pPr>
            <w:r w:rsidRPr="00F9618C">
              <w:t>NOTE 4:</w:t>
            </w:r>
            <w:r w:rsidRPr="00F9618C">
              <w:tab/>
              <w:t>The "rTLatencyInd" attribute and the "rTLatencyIndCorreId" attribute are mutually exclusive.</w:t>
            </w:r>
          </w:p>
          <w:p w14:paraId="03C88FB4" w14:textId="77777777" w:rsidR="00F238BD" w:rsidRDefault="00F238BD" w:rsidP="00F238BD">
            <w:pPr>
              <w:pStyle w:val="TAN"/>
              <w:rPr>
                <w:ins w:id="48" w:author="Huawei" w:date="2025-05-10T18:29:00Z"/>
              </w:rPr>
            </w:pPr>
            <w:r w:rsidRPr="00F9618C">
              <w:t>NOTE 5:</w:t>
            </w:r>
            <w:r w:rsidRPr="00F9618C">
              <w:tab/>
              <w:t>If more than one "medSubComps" attributes are present, the PCF selects the media subcomponent and derive the PCC rule for RT latency control.</w:t>
            </w:r>
          </w:p>
          <w:p w14:paraId="29CEDC0E" w14:textId="68DC0442" w:rsidR="00F238BD" w:rsidRPr="00F9618C" w:rsidRDefault="00F238BD" w:rsidP="00F238BD">
            <w:pPr>
              <w:pStyle w:val="TAN"/>
            </w:pPr>
            <w:ins w:id="49" w:author="Huawei" w:date="2025-05-10T18:29:00Z">
              <w:r w:rsidRPr="00F9618C">
                <w:t>NOTE </w:t>
              </w:r>
              <w:r>
                <w:t>6</w:t>
              </w:r>
              <w:r w:rsidRPr="00F9618C">
                <w:t>:</w:t>
              </w:r>
              <w:r w:rsidRPr="00F9618C">
                <w:tab/>
              </w:r>
              <w:r>
                <w:t xml:space="preserve">If the </w:t>
              </w:r>
              <w:r w:rsidRPr="00F9618C">
                <w:t>"</w:t>
              </w:r>
              <w:r>
                <w:rPr>
                  <w:lang w:val="fr-FR" w:eastAsia="zh-CN"/>
                </w:rPr>
                <w:t>pduSetDelayBudget</w:t>
              </w:r>
              <w:r w:rsidRPr="00F9618C">
                <w:t>"</w:t>
              </w:r>
              <w:r>
                <w:t xml:space="preserve"> attribute</w:t>
              </w:r>
              <w:r>
                <w:rPr>
                  <w:lang w:val="fr-FR"/>
                </w:rPr>
                <w:t xml:space="preserve"> within the </w:t>
              </w:r>
              <w:r w:rsidRPr="00F9618C">
                <w:t>"</w:t>
              </w:r>
              <w:r w:rsidRPr="00F9618C">
                <w:rPr>
                  <w:lang w:eastAsia="zh-CN"/>
                </w:rPr>
                <w:t>pduSet</w:t>
              </w:r>
              <w:r w:rsidRPr="00F9618C">
                <w:t>Qo</w:t>
              </w:r>
              <w:r w:rsidRPr="00F9618C">
                <w:rPr>
                  <w:lang w:eastAsia="zh-CN"/>
                </w:rPr>
                <w:t>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w:t>
              </w:r>
              <w:r>
                <w:rPr>
                  <w:lang w:val="fr-FR" w:eastAsia="zh-CN"/>
                </w:rPr>
                <w:t xml:space="preserve"> </w:t>
              </w:r>
            </w:ins>
            <w:ins w:id="50" w:author="Huawei" w:date="2025-05-10T18:31:00Z">
              <w:r>
                <w:rPr>
                  <w:lang w:val="fr-FR" w:eastAsia="zh-CN"/>
                </w:rPr>
                <w:t>is</w:t>
              </w:r>
            </w:ins>
            <w:ins w:id="51" w:author="Huawei" w:date="2025-05-10T18:29:00Z">
              <w:r>
                <w:rPr>
                  <w:lang w:val="fr-FR" w:eastAsia="zh-CN"/>
                </w:rPr>
                <w:t xml:space="preserve"> present, </w:t>
              </w:r>
            </w:ins>
            <w:ins w:id="52" w:author="Huawei" w:date="2025-05-10T18:31:00Z">
              <w:r>
                <w:rPr>
                  <w:lang w:val="fr-FR" w:eastAsia="zh-CN"/>
                </w:rPr>
                <w:t>it</w:t>
              </w:r>
            </w:ins>
            <w:ins w:id="53" w:author="Huawei" w:date="2025-05-10T18:29:00Z">
              <w:r>
                <w:rPr>
                  <w:lang w:val="fr-FR" w:eastAsia="zh-CN"/>
                </w:rPr>
                <w:t xml:space="preserve"> </w:t>
              </w:r>
              <w:r>
                <w:rPr>
                  <w:lang w:eastAsia="ko-KR"/>
                </w:rPr>
                <w:t>supersede</w:t>
              </w:r>
            </w:ins>
            <w:ins w:id="54" w:author="Huawei" w:date="2025-05-10T18:31:00Z">
              <w:r>
                <w:rPr>
                  <w:lang w:eastAsia="ko-KR"/>
                </w:rPr>
                <w:t>s</w:t>
              </w:r>
            </w:ins>
            <w:ins w:id="55" w:author="Huawei" w:date="2025-05-10T18:29:00Z">
              <w:r>
                <w:rPr>
                  <w:lang w:eastAsia="ko-KR"/>
                </w:rPr>
                <w:t xml:space="preserve"> </w:t>
              </w:r>
              <w:r w:rsidRPr="003964A6">
                <w:rPr>
                  <w:lang w:eastAsia="ko-KR"/>
                </w:rPr>
                <w:t>the</w:t>
              </w:r>
            </w:ins>
            <w:ins w:id="56" w:author="Huawei" w:date="2025-05-10T18:39:00Z">
              <w:r w:rsidR="0023543A">
                <w:rPr>
                  <w:lang w:eastAsia="ko-KR"/>
                </w:rPr>
                <w:t xml:space="preserve"> DL/UL</w:t>
              </w:r>
            </w:ins>
            <w:ins w:id="57" w:author="Huawei" w:date="2025-05-10T18:29:00Z">
              <w:r w:rsidRPr="003964A6">
                <w:rPr>
                  <w:lang w:eastAsia="ko-KR"/>
                </w:rPr>
                <w:t xml:space="preserve"> </w:t>
              </w:r>
              <w:r w:rsidRPr="00F9618C">
                <w:t>"</w:t>
              </w:r>
              <w:r w:rsidRPr="00F9618C">
                <w:rPr>
                  <w:szCs w:val="18"/>
                  <w:lang w:eastAsia="zh-CN"/>
                </w:rPr>
                <w:t>pdb</w:t>
              </w:r>
              <w:r w:rsidRPr="00F9618C">
                <w:t>"</w:t>
              </w:r>
            </w:ins>
            <w:ins w:id="58" w:author="Huawei" w:date="2025-05-10T18:31:00Z">
              <w:r w:rsidRPr="003964A6">
                <w:rPr>
                  <w:lang w:eastAsia="ko-KR"/>
                </w:rPr>
                <w:t xml:space="preserve"> </w:t>
              </w:r>
              <w:r>
                <w:t>attribute</w:t>
              </w:r>
              <w:r>
                <w:rPr>
                  <w:lang w:val="fr-FR"/>
                </w:rPr>
                <w:t xml:space="preserve"> </w:t>
              </w:r>
              <w:r w:rsidRPr="003964A6">
                <w:rPr>
                  <w:lang w:eastAsia="ko-KR"/>
                </w:rPr>
                <w:t>in the respective direction</w:t>
              </w:r>
              <w:r>
                <w:t>.</w:t>
              </w:r>
            </w:ins>
          </w:p>
        </w:tc>
      </w:tr>
    </w:tbl>
    <w:p w14:paraId="524AD65A" w14:textId="77777777" w:rsidR="00F238BD" w:rsidRPr="00F9618C" w:rsidRDefault="00F238BD" w:rsidP="00F238BD"/>
    <w:p w14:paraId="1C0E2D90" w14:textId="77777777" w:rsidR="00F238BD" w:rsidRDefault="00F238BD" w:rsidP="00F238BD">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s to deliver the media related information is for FFS</w:t>
      </w:r>
      <w:r>
        <w:rPr>
          <w:rStyle w:val="EditorsNoteCharChar"/>
        </w:rPr>
        <w:t>.</w:t>
      </w:r>
    </w:p>
    <w:p w14:paraId="66F6B23F" w14:textId="77777777" w:rsidR="00F238BD" w:rsidRPr="00F9618C" w:rsidRDefault="00F238BD" w:rsidP="00F238BD">
      <w:r w:rsidRPr="00F9618C">
        <w:t>All IP flows within a "MediaSubComponent" data type are permanently disabled by supplying "FlowStatus" data type with a deletion indication.</w:t>
      </w:r>
    </w:p>
    <w:p w14:paraId="2120F8ED" w14:textId="77777777" w:rsidR="00F238BD" w:rsidRPr="00F9618C" w:rsidRDefault="00F238BD" w:rsidP="00F238BD">
      <w:r w:rsidRPr="00F9618C">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28F71BB0" w14:textId="77777777" w:rsidR="001E3662" w:rsidRDefault="001E3662" w:rsidP="002F42CB"/>
    <w:p w14:paraId="4BE9DCD6" w14:textId="631F790B" w:rsidR="00F238BD" w:rsidRPr="00B61815" w:rsidRDefault="00F238BD" w:rsidP="00F238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34F082" w14:textId="77777777" w:rsidR="00F238BD" w:rsidRPr="00F9618C" w:rsidRDefault="00F238BD" w:rsidP="00F238BD">
      <w:pPr>
        <w:pStyle w:val="4"/>
      </w:pPr>
      <w:bookmarkStart w:id="59" w:name="_Toc28012480"/>
      <w:bookmarkStart w:id="60" w:name="_Toc36038438"/>
      <w:bookmarkStart w:id="61" w:name="_Toc45133708"/>
      <w:bookmarkStart w:id="62" w:name="_Toc51762462"/>
      <w:bookmarkStart w:id="63" w:name="_Toc59017034"/>
      <w:bookmarkStart w:id="64" w:name="_Toc129338954"/>
      <w:bookmarkStart w:id="65" w:name="_Toc192865185"/>
      <w:r w:rsidRPr="00F9618C">
        <w:lastRenderedPageBreak/>
        <w:t>5.6.2.26</w:t>
      </w:r>
      <w:r w:rsidRPr="00F9618C">
        <w:tab/>
        <w:t>Type MediaComponentRm</w:t>
      </w:r>
      <w:bookmarkEnd w:id="59"/>
      <w:bookmarkEnd w:id="60"/>
      <w:bookmarkEnd w:id="61"/>
      <w:bookmarkEnd w:id="62"/>
      <w:bookmarkEnd w:id="63"/>
      <w:bookmarkEnd w:id="64"/>
      <w:bookmarkEnd w:id="65"/>
    </w:p>
    <w:p w14:paraId="62FB7B79" w14:textId="77777777" w:rsidR="00F238BD" w:rsidRPr="00F9618C" w:rsidRDefault="00F238BD" w:rsidP="00F238BD">
      <w:r w:rsidRPr="00F9618C">
        <w:t>This data type is defined in the same way as the "MediaComponent" data type, but:</w:t>
      </w:r>
    </w:p>
    <w:p w14:paraId="64BCBF66" w14:textId="77777777" w:rsidR="00F238BD" w:rsidRPr="00F9618C" w:rsidRDefault="00F238BD" w:rsidP="00F238BD">
      <w:pPr>
        <w:pStyle w:val="B10"/>
      </w:pPr>
      <w:r w:rsidRPr="00F9618C">
        <w:t>-</w:t>
      </w:r>
      <w:r w:rsidRPr="00F9618C">
        <w:tab/>
        <w:t>with the OpenAPI "nullable: true" property; and</w:t>
      </w:r>
    </w:p>
    <w:p w14:paraId="3807A238" w14:textId="77777777" w:rsidR="00F238BD" w:rsidRPr="00F9618C" w:rsidRDefault="00F238BD" w:rsidP="00F238BD">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the removable attribute "afHdrReq" with the removable data type "AfHeaderHandlingControlInfo"; the removable attributes "periodUl" and "periodDl" are defined with the removable data type</w:t>
      </w:r>
      <w:r w:rsidRPr="00F9618C">
        <w:rPr>
          <w:lang w:eastAsia="zh-CN"/>
        </w:rPr>
        <w:t xml:space="preserve"> </w:t>
      </w:r>
      <w:r w:rsidRPr="00F9618C">
        <w:t>"</w:t>
      </w:r>
      <w:r w:rsidRPr="00F9618C">
        <w:rPr>
          <w:lang w:eastAsia="zh-CN"/>
        </w:rPr>
        <w:t>DurationMilliSecRm</w:t>
      </w:r>
      <w:r w:rsidRPr="00F9618C">
        <w:t xml:space="preserve">"; and </w:t>
      </w:r>
    </w:p>
    <w:p w14:paraId="17E702FB" w14:textId="77777777" w:rsidR="00F238BD" w:rsidRPr="00F9618C" w:rsidRDefault="00F238BD" w:rsidP="00F238BD">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and "rTLatencyInd"</w:t>
      </w:r>
      <w:r w:rsidRPr="00F9618C">
        <w:t xml:space="preserve"> </w:t>
      </w:r>
      <w:r w:rsidRPr="00F9618C">
        <w:rPr>
          <w:lang w:eastAsia="zh-CN"/>
        </w:rPr>
        <w:t>are</w:t>
      </w:r>
      <w:r w:rsidRPr="00F9618C">
        <w:t xml:space="preserve"> defined with the property "nullable: true" in the OpenAPI.</w:t>
      </w:r>
    </w:p>
    <w:p w14:paraId="146A1959" w14:textId="77777777" w:rsidR="00F238BD" w:rsidRPr="00F9618C" w:rsidRDefault="00F238BD" w:rsidP="00F238BD">
      <w:pPr>
        <w:pStyle w:val="TH"/>
      </w:pPr>
      <w:r w:rsidRPr="00F9618C">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F238BD" w:rsidRPr="00F9618C" w14:paraId="1D6D9933" w14:textId="77777777" w:rsidTr="007578CA">
        <w:trPr>
          <w:gridAfter w:val="1"/>
          <w:wAfter w:w="36" w:type="dxa"/>
          <w:cantSplit/>
          <w:tblHeader/>
          <w:jc w:val="center"/>
        </w:trPr>
        <w:tc>
          <w:tcPr>
            <w:tcW w:w="1609" w:type="dxa"/>
            <w:gridSpan w:val="2"/>
            <w:shd w:val="clear" w:color="auto" w:fill="C0C0C0"/>
            <w:hideMark/>
          </w:tcPr>
          <w:p w14:paraId="455B2DB8" w14:textId="77777777" w:rsidR="00F238BD" w:rsidRPr="00F9618C" w:rsidRDefault="00F238BD" w:rsidP="007578CA">
            <w:pPr>
              <w:pStyle w:val="TAH"/>
            </w:pPr>
            <w:r w:rsidRPr="00F9618C">
              <w:lastRenderedPageBreak/>
              <w:t>Attribute name</w:t>
            </w:r>
          </w:p>
        </w:tc>
        <w:tc>
          <w:tcPr>
            <w:tcW w:w="1800" w:type="dxa"/>
            <w:gridSpan w:val="2"/>
            <w:shd w:val="clear" w:color="auto" w:fill="C0C0C0"/>
            <w:hideMark/>
          </w:tcPr>
          <w:p w14:paraId="55F5C322" w14:textId="77777777" w:rsidR="00F238BD" w:rsidRPr="00F9618C" w:rsidRDefault="00F238BD" w:rsidP="007578CA">
            <w:pPr>
              <w:pStyle w:val="TAH"/>
            </w:pPr>
            <w:r w:rsidRPr="00F9618C">
              <w:t>Data type</w:t>
            </w:r>
          </w:p>
        </w:tc>
        <w:tc>
          <w:tcPr>
            <w:tcW w:w="361" w:type="dxa"/>
            <w:gridSpan w:val="2"/>
            <w:shd w:val="clear" w:color="auto" w:fill="C0C0C0"/>
            <w:hideMark/>
          </w:tcPr>
          <w:p w14:paraId="504BE0A4" w14:textId="77777777" w:rsidR="00F238BD" w:rsidRPr="00F9618C" w:rsidRDefault="00F238BD" w:rsidP="007578CA">
            <w:pPr>
              <w:pStyle w:val="TAH"/>
            </w:pPr>
            <w:r w:rsidRPr="00F9618C">
              <w:t>P</w:t>
            </w:r>
          </w:p>
        </w:tc>
        <w:tc>
          <w:tcPr>
            <w:tcW w:w="1170" w:type="dxa"/>
            <w:gridSpan w:val="2"/>
            <w:shd w:val="clear" w:color="auto" w:fill="C0C0C0"/>
            <w:hideMark/>
          </w:tcPr>
          <w:p w14:paraId="09F5E5FF" w14:textId="77777777" w:rsidR="00F238BD" w:rsidRPr="00F9618C" w:rsidRDefault="00F238BD" w:rsidP="007578CA">
            <w:pPr>
              <w:pStyle w:val="TAH"/>
            </w:pPr>
            <w:r w:rsidRPr="00F9618C">
              <w:t>Cardinality</w:t>
            </w:r>
          </w:p>
        </w:tc>
        <w:tc>
          <w:tcPr>
            <w:tcW w:w="3329" w:type="dxa"/>
            <w:gridSpan w:val="2"/>
            <w:shd w:val="clear" w:color="auto" w:fill="C0C0C0"/>
            <w:hideMark/>
          </w:tcPr>
          <w:p w14:paraId="39852920" w14:textId="77777777" w:rsidR="00F238BD" w:rsidRPr="00F9618C" w:rsidRDefault="00F238BD" w:rsidP="007578CA">
            <w:pPr>
              <w:pStyle w:val="TAH"/>
            </w:pPr>
            <w:r w:rsidRPr="00F9618C">
              <w:t>Description</w:t>
            </w:r>
          </w:p>
        </w:tc>
        <w:tc>
          <w:tcPr>
            <w:tcW w:w="1350" w:type="dxa"/>
            <w:gridSpan w:val="2"/>
            <w:shd w:val="clear" w:color="auto" w:fill="C0C0C0"/>
          </w:tcPr>
          <w:p w14:paraId="44878106" w14:textId="77777777" w:rsidR="00F238BD" w:rsidRPr="00F9618C" w:rsidRDefault="00F238BD" w:rsidP="007578CA">
            <w:pPr>
              <w:pStyle w:val="TAH"/>
            </w:pPr>
            <w:r w:rsidRPr="00F9618C">
              <w:t>Applicability</w:t>
            </w:r>
          </w:p>
        </w:tc>
      </w:tr>
      <w:tr w:rsidR="00F238BD" w:rsidRPr="00F9618C" w14:paraId="72C326BC" w14:textId="77777777" w:rsidTr="007578CA">
        <w:trPr>
          <w:gridAfter w:val="1"/>
          <w:wAfter w:w="36" w:type="dxa"/>
          <w:cantSplit/>
          <w:jc w:val="center"/>
        </w:trPr>
        <w:tc>
          <w:tcPr>
            <w:tcW w:w="1609" w:type="dxa"/>
            <w:gridSpan w:val="2"/>
          </w:tcPr>
          <w:p w14:paraId="109B0116" w14:textId="77777777" w:rsidR="00F238BD" w:rsidRPr="00F9618C" w:rsidRDefault="00F238BD" w:rsidP="007578CA">
            <w:pPr>
              <w:pStyle w:val="TAL"/>
            </w:pPr>
            <w:r w:rsidRPr="00F9618C">
              <w:t>afAppId</w:t>
            </w:r>
          </w:p>
        </w:tc>
        <w:tc>
          <w:tcPr>
            <w:tcW w:w="1800" w:type="dxa"/>
            <w:gridSpan w:val="2"/>
          </w:tcPr>
          <w:p w14:paraId="25856E61" w14:textId="77777777" w:rsidR="00F238BD" w:rsidRPr="00F9618C" w:rsidRDefault="00F238BD" w:rsidP="007578CA">
            <w:pPr>
              <w:pStyle w:val="TAL"/>
            </w:pPr>
            <w:r w:rsidRPr="00F9618C">
              <w:t>AfAppId</w:t>
            </w:r>
          </w:p>
        </w:tc>
        <w:tc>
          <w:tcPr>
            <w:tcW w:w="361" w:type="dxa"/>
            <w:gridSpan w:val="2"/>
          </w:tcPr>
          <w:p w14:paraId="0AE83A5C" w14:textId="77777777" w:rsidR="00F238BD" w:rsidRPr="00F9618C" w:rsidRDefault="00F238BD" w:rsidP="007578CA">
            <w:pPr>
              <w:pStyle w:val="TAC"/>
            </w:pPr>
            <w:r w:rsidRPr="00F9618C">
              <w:t>O</w:t>
            </w:r>
          </w:p>
        </w:tc>
        <w:tc>
          <w:tcPr>
            <w:tcW w:w="1170" w:type="dxa"/>
            <w:gridSpan w:val="2"/>
          </w:tcPr>
          <w:p w14:paraId="0A139AF7" w14:textId="77777777" w:rsidR="00F238BD" w:rsidRPr="00F9618C" w:rsidRDefault="00F238BD" w:rsidP="007578CA">
            <w:pPr>
              <w:pStyle w:val="TAC"/>
            </w:pPr>
            <w:r w:rsidRPr="00F9618C">
              <w:t>0..1</w:t>
            </w:r>
          </w:p>
        </w:tc>
        <w:tc>
          <w:tcPr>
            <w:tcW w:w="3329" w:type="dxa"/>
            <w:gridSpan w:val="2"/>
          </w:tcPr>
          <w:p w14:paraId="2D2CAA68" w14:textId="77777777" w:rsidR="00F238BD" w:rsidRPr="00F9618C" w:rsidRDefault="00F238BD" w:rsidP="007578CA">
            <w:pPr>
              <w:pStyle w:val="TAL"/>
            </w:pPr>
            <w:r w:rsidRPr="00F9618C">
              <w:t>Contains information that identifies the particular service the AF session belongs to.</w:t>
            </w:r>
          </w:p>
        </w:tc>
        <w:tc>
          <w:tcPr>
            <w:tcW w:w="1350" w:type="dxa"/>
            <w:gridSpan w:val="2"/>
          </w:tcPr>
          <w:p w14:paraId="259225DC" w14:textId="77777777" w:rsidR="00F238BD" w:rsidRPr="00F9618C" w:rsidRDefault="00F238BD" w:rsidP="007578CA">
            <w:pPr>
              <w:pStyle w:val="TAL"/>
            </w:pPr>
          </w:p>
        </w:tc>
      </w:tr>
      <w:tr w:rsidR="00F238BD" w:rsidRPr="00F9618C" w14:paraId="676E9D0D" w14:textId="77777777" w:rsidTr="007578CA">
        <w:trPr>
          <w:gridAfter w:val="1"/>
          <w:wAfter w:w="36" w:type="dxa"/>
          <w:cantSplit/>
          <w:jc w:val="center"/>
        </w:trPr>
        <w:tc>
          <w:tcPr>
            <w:tcW w:w="1609" w:type="dxa"/>
            <w:gridSpan w:val="2"/>
          </w:tcPr>
          <w:p w14:paraId="43B1F4E1" w14:textId="77777777" w:rsidR="00F238BD" w:rsidRPr="00F9618C" w:rsidRDefault="00F238BD" w:rsidP="007578CA">
            <w:pPr>
              <w:pStyle w:val="TAL"/>
            </w:pPr>
            <w:r w:rsidRPr="00F9618C">
              <w:t>afRoutReq</w:t>
            </w:r>
          </w:p>
        </w:tc>
        <w:tc>
          <w:tcPr>
            <w:tcW w:w="1800" w:type="dxa"/>
            <w:gridSpan w:val="2"/>
          </w:tcPr>
          <w:p w14:paraId="1D0C3BE0" w14:textId="77777777" w:rsidR="00F238BD" w:rsidRPr="00F9618C" w:rsidRDefault="00F238BD" w:rsidP="007578CA">
            <w:pPr>
              <w:pStyle w:val="TAL"/>
            </w:pPr>
            <w:r w:rsidRPr="00F9618C">
              <w:t>AfRoutingRequirementRm</w:t>
            </w:r>
          </w:p>
        </w:tc>
        <w:tc>
          <w:tcPr>
            <w:tcW w:w="361" w:type="dxa"/>
            <w:gridSpan w:val="2"/>
          </w:tcPr>
          <w:p w14:paraId="7961B592" w14:textId="77777777" w:rsidR="00F238BD" w:rsidRPr="00F9618C" w:rsidRDefault="00F238BD" w:rsidP="007578CA">
            <w:pPr>
              <w:pStyle w:val="TAC"/>
            </w:pPr>
            <w:r w:rsidRPr="00F9618C">
              <w:t>O</w:t>
            </w:r>
          </w:p>
        </w:tc>
        <w:tc>
          <w:tcPr>
            <w:tcW w:w="1170" w:type="dxa"/>
            <w:gridSpan w:val="2"/>
          </w:tcPr>
          <w:p w14:paraId="347FA0E5" w14:textId="77777777" w:rsidR="00F238BD" w:rsidRPr="00F9618C" w:rsidRDefault="00F238BD" w:rsidP="007578CA">
            <w:pPr>
              <w:pStyle w:val="TAC"/>
            </w:pPr>
            <w:r w:rsidRPr="00F9618C">
              <w:t>0..1</w:t>
            </w:r>
          </w:p>
        </w:tc>
        <w:tc>
          <w:tcPr>
            <w:tcW w:w="3329" w:type="dxa"/>
            <w:gridSpan w:val="2"/>
          </w:tcPr>
          <w:p w14:paraId="1F4C389A" w14:textId="77777777" w:rsidR="00F238BD" w:rsidRPr="00F9618C" w:rsidRDefault="00F238BD" w:rsidP="007578CA">
            <w:pPr>
              <w:pStyle w:val="TAL"/>
            </w:pPr>
            <w:r w:rsidRPr="00F9618C">
              <w:t>Indicates the AF traffic routing requirements.</w:t>
            </w:r>
          </w:p>
        </w:tc>
        <w:tc>
          <w:tcPr>
            <w:tcW w:w="1350" w:type="dxa"/>
            <w:gridSpan w:val="2"/>
          </w:tcPr>
          <w:p w14:paraId="4A242364" w14:textId="77777777" w:rsidR="00F238BD" w:rsidRPr="00F9618C" w:rsidRDefault="00F238BD" w:rsidP="007578CA">
            <w:pPr>
              <w:pStyle w:val="TAL"/>
            </w:pPr>
            <w:r w:rsidRPr="00F9618C">
              <w:t>InfluenceOnTrafficRouting</w:t>
            </w:r>
          </w:p>
        </w:tc>
      </w:tr>
      <w:tr w:rsidR="00F238BD" w:rsidRPr="00F9618C" w14:paraId="150D3AA2" w14:textId="77777777" w:rsidTr="007578CA">
        <w:trPr>
          <w:gridAfter w:val="1"/>
          <w:wAfter w:w="36" w:type="dxa"/>
          <w:cantSplit/>
          <w:jc w:val="center"/>
        </w:trPr>
        <w:tc>
          <w:tcPr>
            <w:tcW w:w="1609" w:type="dxa"/>
            <w:gridSpan w:val="2"/>
          </w:tcPr>
          <w:p w14:paraId="198BE0E1" w14:textId="77777777" w:rsidR="00F238BD" w:rsidRPr="00F9618C" w:rsidRDefault="00F238BD" w:rsidP="007578CA">
            <w:pPr>
              <w:pStyle w:val="TAL"/>
            </w:pPr>
            <w:r w:rsidRPr="00F9618C">
              <w:t>afSfcReq</w:t>
            </w:r>
          </w:p>
        </w:tc>
        <w:tc>
          <w:tcPr>
            <w:tcW w:w="1800" w:type="dxa"/>
            <w:gridSpan w:val="2"/>
          </w:tcPr>
          <w:p w14:paraId="263ED375" w14:textId="77777777" w:rsidR="00F238BD" w:rsidRPr="00F9618C" w:rsidRDefault="00F238BD" w:rsidP="007578CA">
            <w:pPr>
              <w:pStyle w:val="TAL"/>
            </w:pPr>
            <w:r w:rsidRPr="00F9618C">
              <w:t>AfSfcRequirement</w:t>
            </w:r>
          </w:p>
        </w:tc>
        <w:tc>
          <w:tcPr>
            <w:tcW w:w="361" w:type="dxa"/>
            <w:gridSpan w:val="2"/>
          </w:tcPr>
          <w:p w14:paraId="5343006D" w14:textId="77777777" w:rsidR="00F238BD" w:rsidRPr="00F9618C" w:rsidRDefault="00F238BD" w:rsidP="007578CA">
            <w:pPr>
              <w:pStyle w:val="TAC"/>
            </w:pPr>
            <w:r w:rsidRPr="00F9618C">
              <w:t>O</w:t>
            </w:r>
          </w:p>
        </w:tc>
        <w:tc>
          <w:tcPr>
            <w:tcW w:w="1170" w:type="dxa"/>
            <w:gridSpan w:val="2"/>
          </w:tcPr>
          <w:p w14:paraId="4C743608" w14:textId="77777777" w:rsidR="00F238BD" w:rsidRPr="00F9618C" w:rsidRDefault="00F238BD" w:rsidP="007578CA">
            <w:pPr>
              <w:pStyle w:val="TAC"/>
            </w:pPr>
            <w:r w:rsidRPr="00F9618C">
              <w:t>0..1</w:t>
            </w:r>
          </w:p>
        </w:tc>
        <w:tc>
          <w:tcPr>
            <w:tcW w:w="3329" w:type="dxa"/>
            <w:gridSpan w:val="2"/>
          </w:tcPr>
          <w:p w14:paraId="2149A1FB" w14:textId="77777777" w:rsidR="00F238BD" w:rsidRPr="00F9618C" w:rsidRDefault="00F238BD" w:rsidP="007578CA">
            <w:pPr>
              <w:pStyle w:val="TAL"/>
            </w:pPr>
            <w:r w:rsidRPr="00F9618C">
              <w:t>Indicates the AF requirements on steering traffic to a pre-configured chain of service functions on N6-LAN.</w:t>
            </w:r>
          </w:p>
        </w:tc>
        <w:tc>
          <w:tcPr>
            <w:tcW w:w="1350" w:type="dxa"/>
            <w:gridSpan w:val="2"/>
          </w:tcPr>
          <w:p w14:paraId="20D7E231" w14:textId="77777777" w:rsidR="00F238BD" w:rsidRPr="00F9618C" w:rsidRDefault="00F238BD" w:rsidP="007578CA">
            <w:pPr>
              <w:pStyle w:val="TAL"/>
            </w:pPr>
            <w:r w:rsidRPr="00F9618C">
              <w:t>SFC</w:t>
            </w:r>
          </w:p>
        </w:tc>
      </w:tr>
      <w:tr w:rsidR="00F238BD" w:rsidRPr="00F9618C" w14:paraId="357B8843" w14:textId="77777777" w:rsidTr="007578CA">
        <w:trPr>
          <w:gridAfter w:val="1"/>
          <w:wAfter w:w="36" w:type="dxa"/>
          <w:cantSplit/>
          <w:jc w:val="center"/>
        </w:trPr>
        <w:tc>
          <w:tcPr>
            <w:tcW w:w="1609" w:type="dxa"/>
            <w:gridSpan w:val="2"/>
          </w:tcPr>
          <w:p w14:paraId="378F219C" w14:textId="77777777" w:rsidR="00F238BD" w:rsidRPr="00F9618C" w:rsidRDefault="00F238BD" w:rsidP="007578CA">
            <w:pPr>
              <w:pStyle w:val="TAL"/>
            </w:pPr>
            <w:r w:rsidRPr="00F9618C">
              <w:t>afHdrReq</w:t>
            </w:r>
          </w:p>
        </w:tc>
        <w:tc>
          <w:tcPr>
            <w:tcW w:w="1800" w:type="dxa"/>
            <w:gridSpan w:val="2"/>
          </w:tcPr>
          <w:p w14:paraId="09091F76" w14:textId="77777777" w:rsidR="00F238BD" w:rsidRPr="00F9618C" w:rsidRDefault="00F238BD" w:rsidP="007578CA">
            <w:pPr>
              <w:pStyle w:val="TAL"/>
            </w:pPr>
            <w:r w:rsidRPr="00F9618C">
              <w:t>AfHeaderHandlingControlInfo</w:t>
            </w:r>
          </w:p>
        </w:tc>
        <w:tc>
          <w:tcPr>
            <w:tcW w:w="361" w:type="dxa"/>
            <w:gridSpan w:val="2"/>
          </w:tcPr>
          <w:p w14:paraId="3E08B7C7" w14:textId="77777777" w:rsidR="00F238BD" w:rsidRPr="00F9618C" w:rsidRDefault="00F238BD" w:rsidP="007578CA">
            <w:pPr>
              <w:pStyle w:val="TAC"/>
            </w:pPr>
            <w:r w:rsidRPr="00F9618C">
              <w:t>O</w:t>
            </w:r>
          </w:p>
        </w:tc>
        <w:tc>
          <w:tcPr>
            <w:tcW w:w="1170" w:type="dxa"/>
            <w:gridSpan w:val="2"/>
          </w:tcPr>
          <w:p w14:paraId="6F7F12D3" w14:textId="77777777" w:rsidR="00F238BD" w:rsidRPr="00F9618C" w:rsidRDefault="00F238BD" w:rsidP="007578CA">
            <w:pPr>
              <w:pStyle w:val="TAC"/>
            </w:pPr>
            <w:r w:rsidRPr="00F9618C">
              <w:t>0..1</w:t>
            </w:r>
          </w:p>
        </w:tc>
        <w:tc>
          <w:tcPr>
            <w:tcW w:w="3329" w:type="dxa"/>
            <w:gridSpan w:val="2"/>
          </w:tcPr>
          <w:p w14:paraId="79021811" w14:textId="77777777" w:rsidR="00F238BD" w:rsidRPr="00F9618C" w:rsidRDefault="00F238BD" w:rsidP="007578CA">
            <w:pPr>
              <w:pStyle w:val="TAL"/>
            </w:pPr>
            <w:r w:rsidRPr="00F9618C">
              <w:t>Indicates the AF handling of payload headers requirements.</w:t>
            </w:r>
          </w:p>
        </w:tc>
        <w:tc>
          <w:tcPr>
            <w:tcW w:w="1350" w:type="dxa"/>
            <w:gridSpan w:val="2"/>
          </w:tcPr>
          <w:p w14:paraId="60624846" w14:textId="77777777" w:rsidR="00F238BD" w:rsidRPr="00F9618C" w:rsidRDefault="00F238BD" w:rsidP="007578CA">
            <w:pPr>
              <w:pStyle w:val="TAL"/>
            </w:pPr>
            <w:r w:rsidRPr="00F9618C">
              <w:t>HeaderHandling</w:t>
            </w:r>
          </w:p>
        </w:tc>
      </w:tr>
      <w:tr w:rsidR="00F238BD" w:rsidRPr="00F9618C" w14:paraId="3830F7D7" w14:textId="77777777" w:rsidTr="007578CA">
        <w:trPr>
          <w:gridAfter w:val="1"/>
          <w:wAfter w:w="36" w:type="dxa"/>
          <w:cantSplit/>
          <w:jc w:val="center"/>
        </w:trPr>
        <w:tc>
          <w:tcPr>
            <w:tcW w:w="1609" w:type="dxa"/>
            <w:gridSpan w:val="2"/>
          </w:tcPr>
          <w:p w14:paraId="5F273C38" w14:textId="77777777" w:rsidR="00F238BD" w:rsidRPr="00F9618C" w:rsidRDefault="00F238BD" w:rsidP="007578CA">
            <w:pPr>
              <w:pStyle w:val="TAL"/>
            </w:pPr>
            <w:r w:rsidRPr="00F9618C">
              <w:rPr>
                <w:lang w:eastAsia="zh-CN"/>
              </w:rPr>
              <w:t>qosReference</w:t>
            </w:r>
          </w:p>
        </w:tc>
        <w:tc>
          <w:tcPr>
            <w:tcW w:w="1800" w:type="dxa"/>
            <w:gridSpan w:val="2"/>
          </w:tcPr>
          <w:p w14:paraId="7F3E0DED" w14:textId="77777777" w:rsidR="00F238BD" w:rsidRPr="00F9618C" w:rsidRDefault="00F238BD" w:rsidP="007578CA">
            <w:pPr>
              <w:pStyle w:val="TAL"/>
            </w:pPr>
            <w:r w:rsidRPr="00F9618C">
              <w:rPr>
                <w:lang w:eastAsia="zh-CN"/>
              </w:rPr>
              <w:t>string</w:t>
            </w:r>
          </w:p>
        </w:tc>
        <w:tc>
          <w:tcPr>
            <w:tcW w:w="361" w:type="dxa"/>
            <w:gridSpan w:val="2"/>
          </w:tcPr>
          <w:p w14:paraId="0AA93849" w14:textId="77777777" w:rsidR="00F238BD" w:rsidRPr="00F9618C" w:rsidRDefault="00F238BD" w:rsidP="007578CA">
            <w:pPr>
              <w:pStyle w:val="TAC"/>
            </w:pPr>
            <w:r w:rsidRPr="00F9618C">
              <w:t>O</w:t>
            </w:r>
          </w:p>
        </w:tc>
        <w:tc>
          <w:tcPr>
            <w:tcW w:w="1170" w:type="dxa"/>
            <w:gridSpan w:val="2"/>
          </w:tcPr>
          <w:p w14:paraId="18E0ED50" w14:textId="77777777" w:rsidR="00F238BD" w:rsidRPr="00F9618C" w:rsidRDefault="00F238BD" w:rsidP="007578CA">
            <w:pPr>
              <w:pStyle w:val="TAC"/>
            </w:pPr>
            <w:r w:rsidRPr="00F9618C">
              <w:t>0..1</w:t>
            </w:r>
          </w:p>
        </w:tc>
        <w:tc>
          <w:tcPr>
            <w:tcW w:w="3329" w:type="dxa"/>
            <w:gridSpan w:val="2"/>
          </w:tcPr>
          <w:p w14:paraId="07FCD0A9" w14:textId="77777777" w:rsidR="00F238BD" w:rsidRPr="00F9618C" w:rsidRDefault="00F238BD" w:rsidP="007578CA">
            <w:pPr>
              <w:pStyle w:val="TAL"/>
            </w:pPr>
            <w:r w:rsidRPr="00F9618C">
              <w:rPr>
                <w:lang w:eastAsia="zh-CN"/>
              </w:rPr>
              <w:t>Identifies a pre-defined QoS information</w:t>
            </w:r>
            <w:r w:rsidRPr="00F9618C">
              <w:t>.</w:t>
            </w:r>
          </w:p>
        </w:tc>
        <w:tc>
          <w:tcPr>
            <w:tcW w:w="1350" w:type="dxa"/>
            <w:gridSpan w:val="2"/>
          </w:tcPr>
          <w:p w14:paraId="08DD9886" w14:textId="77777777" w:rsidR="00F238BD" w:rsidRPr="00F9618C" w:rsidRDefault="00F238BD" w:rsidP="007578CA">
            <w:pPr>
              <w:pStyle w:val="TAL"/>
            </w:pPr>
            <w:r w:rsidRPr="00F9618C">
              <w:t>AuthorizationWithRequiredQoS</w:t>
            </w:r>
          </w:p>
        </w:tc>
      </w:tr>
      <w:tr w:rsidR="00F238BD" w:rsidRPr="00F9618C" w14:paraId="05358E3A" w14:textId="77777777" w:rsidTr="007578CA">
        <w:trPr>
          <w:gridAfter w:val="1"/>
          <w:wAfter w:w="36" w:type="dxa"/>
          <w:cantSplit/>
          <w:jc w:val="center"/>
        </w:trPr>
        <w:tc>
          <w:tcPr>
            <w:tcW w:w="1609" w:type="dxa"/>
            <w:gridSpan w:val="2"/>
          </w:tcPr>
          <w:p w14:paraId="49A0BE8F" w14:textId="77777777" w:rsidR="00F238BD" w:rsidRPr="00F9618C" w:rsidRDefault="00F238BD" w:rsidP="007578CA">
            <w:pPr>
              <w:pStyle w:val="TAL"/>
            </w:pPr>
            <w:r w:rsidRPr="00F9618C">
              <w:rPr>
                <w:lang w:eastAsia="zh-CN"/>
              </w:rPr>
              <w:t>altSerReqs</w:t>
            </w:r>
          </w:p>
        </w:tc>
        <w:tc>
          <w:tcPr>
            <w:tcW w:w="1800" w:type="dxa"/>
            <w:gridSpan w:val="2"/>
          </w:tcPr>
          <w:p w14:paraId="36BB4A6B" w14:textId="77777777" w:rsidR="00F238BD" w:rsidRPr="00F9618C" w:rsidRDefault="00F238BD" w:rsidP="007578CA">
            <w:pPr>
              <w:pStyle w:val="TAL"/>
            </w:pPr>
            <w:r w:rsidRPr="00F9618C">
              <w:t>array(string)</w:t>
            </w:r>
          </w:p>
        </w:tc>
        <w:tc>
          <w:tcPr>
            <w:tcW w:w="361" w:type="dxa"/>
            <w:gridSpan w:val="2"/>
          </w:tcPr>
          <w:p w14:paraId="4A22B5E0" w14:textId="77777777" w:rsidR="00F238BD" w:rsidRPr="00F9618C" w:rsidRDefault="00F238BD" w:rsidP="007578CA">
            <w:pPr>
              <w:pStyle w:val="TAC"/>
            </w:pPr>
            <w:r w:rsidRPr="00F9618C">
              <w:rPr>
                <w:lang w:eastAsia="zh-CN"/>
              </w:rPr>
              <w:t>O</w:t>
            </w:r>
          </w:p>
        </w:tc>
        <w:tc>
          <w:tcPr>
            <w:tcW w:w="1170" w:type="dxa"/>
            <w:gridSpan w:val="2"/>
          </w:tcPr>
          <w:p w14:paraId="30A82566" w14:textId="77777777" w:rsidR="00F238BD" w:rsidRPr="00F9618C" w:rsidRDefault="00F238BD" w:rsidP="007578CA">
            <w:pPr>
              <w:pStyle w:val="TAC"/>
            </w:pPr>
            <w:r w:rsidRPr="00F9618C">
              <w:t>1..N</w:t>
            </w:r>
          </w:p>
        </w:tc>
        <w:tc>
          <w:tcPr>
            <w:tcW w:w="3329" w:type="dxa"/>
            <w:gridSpan w:val="2"/>
          </w:tcPr>
          <w:p w14:paraId="3DAF776C" w14:textId="77777777" w:rsidR="00F238BD" w:rsidRPr="00F9618C" w:rsidRDefault="00F238BD" w:rsidP="007578CA">
            <w:pPr>
              <w:pStyle w:val="TAL"/>
            </w:pPr>
            <w:r w:rsidRPr="00F9618C">
              <w:t>Ordered list of alternative service requirements</w:t>
            </w:r>
            <w:r w:rsidRPr="00F9618C">
              <w:rPr>
                <w:rFonts w:eastAsia="Times New Roman"/>
              </w:rPr>
              <w:t xml:space="preserve"> that include a set of QoS references</w:t>
            </w:r>
            <w:r w:rsidRPr="00F9618C">
              <w:t>. The lower the index of the array for a given entry, the higher the priority. (NOTE 1)</w:t>
            </w:r>
          </w:p>
        </w:tc>
        <w:tc>
          <w:tcPr>
            <w:tcW w:w="1350" w:type="dxa"/>
            <w:gridSpan w:val="2"/>
          </w:tcPr>
          <w:p w14:paraId="0F853B03" w14:textId="77777777" w:rsidR="00F238BD" w:rsidRPr="00F9618C" w:rsidRDefault="00F238BD" w:rsidP="007578CA">
            <w:pPr>
              <w:pStyle w:val="TAL"/>
            </w:pPr>
            <w:r w:rsidRPr="00F9618C">
              <w:t>AuthorizationWithRequiredQoS</w:t>
            </w:r>
          </w:p>
        </w:tc>
      </w:tr>
      <w:tr w:rsidR="00F238BD" w:rsidRPr="00F9618C" w14:paraId="1CA0B614" w14:textId="77777777" w:rsidTr="007578CA">
        <w:trPr>
          <w:gridAfter w:val="1"/>
          <w:wAfter w:w="36" w:type="dxa"/>
          <w:cantSplit/>
          <w:jc w:val="center"/>
        </w:trPr>
        <w:tc>
          <w:tcPr>
            <w:tcW w:w="1609" w:type="dxa"/>
            <w:gridSpan w:val="2"/>
          </w:tcPr>
          <w:p w14:paraId="729DFA05" w14:textId="77777777" w:rsidR="00F238BD" w:rsidRPr="00F9618C" w:rsidRDefault="00F238BD" w:rsidP="007578CA">
            <w:pPr>
              <w:pStyle w:val="TAL"/>
              <w:rPr>
                <w:lang w:eastAsia="zh-CN"/>
              </w:rPr>
            </w:pPr>
            <w:r w:rsidRPr="00F9618C">
              <w:rPr>
                <w:lang w:eastAsia="zh-CN"/>
              </w:rPr>
              <w:t>altSerReqsData</w:t>
            </w:r>
          </w:p>
        </w:tc>
        <w:tc>
          <w:tcPr>
            <w:tcW w:w="1800" w:type="dxa"/>
            <w:gridSpan w:val="2"/>
          </w:tcPr>
          <w:p w14:paraId="318D7F70" w14:textId="77777777" w:rsidR="00F238BD" w:rsidRPr="00F9618C" w:rsidRDefault="00F238BD" w:rsidP="007578CA">
            <w:pPr>
              <w:pStyle w:val="TAL"/>
            </w:pPr>
            <w:r w:rsidRPr="00F9618C">
              <w:t>array(AlternativeServiceRequirementsData)</w:t>
            </w:r>
          </w:p>
        </w:tc>
        <w:tc>
          <w:tcPr>
            <w:tcW w:w="361" w:type="dxa"/>
            <w:gridSpan w:val="2"/>
          </w:tcPr>
          <w:p w14:paraId="1C5EBBA3" w14:textId="77777777" w:rsidR="00F238BD" w:rsidRPr="00F9618C" w:rsidRDefault="00F238BD" w:rsidP="007578CA">
            <w:pPr>
              <w:pStyle w:val="TAC"/>
              <w:rPr>
                <w:lang w:eastAsia="zh-CN"/>
              </w:rPr>
            </w:pPr>
            <w:r w:rsidRPr="00F9618C">
              <w:rPr>
                <w:lang w:eastAsia="zh-CN"/>
              </w:rPr>
              <w:t>O</w:t>
            </w:r>
          </w:p>
        </w:tc>
        <w:tc>
          <w:tcPr>
            <w:tcW w:w="1170" w:type="dxa"/>
            <w:gridSpan w:val="2"/>
          </w:tcPr>
          <w:p w14:paraId="79512EC8" w14:textId="77777777" w:rsidR="00F238BD" w:rsidRPr="00F9618C" w:rsidRDefault="00F238BD" w:rsidP="007578CA">
            <w:pPr>
              <w:pStyle w:val="TAC"/>
            </w:pPr>
            <w:r w:rsidRPr="00F9618C">
              <w:t>1..N</w:t>
            </w:r>
          </w:p>
        </w:tc>
        <w:tc>
          <w:tcPr>
            <w:tcW w:w="3329" w:type="dxa"/>
            <w:gridSpan w:val="2"/>
          </w:tcPr>
          <w:p w14:paraId="3A7CB54E" w14:textId="77777777" w:rsidR="00F238BD" w:rsidRPr="00F9618C" w:rsidRDefault="00F238BD" w:rsidP="007578CA">
            <w:pPr>
              <w:pStyle w:val="TAL"/>
            </w:pPr>
            <w:r w:rsidRPr="00F9618C">
              <w:rPr>
                <w:rFonts w:eastAsia="Times New Roman"/>
              </w:rPr>
              <w:t>Ordered list of alternative service requirements that include individual QoS parameter sets</w:t>
            </w:r>
            <w:r w:rsidRPr="00F9618C">
              <w:t>. The lower the index of the array for a given entry, the higher the priority. (NOTE 1)</w:t>
            </w:r>
          </w:p>
        </w:tc>
        <w:tc>
          <w:tcPr>
            <w:tcW w:w="1350" w:type="dxa"/>
            <w:gridSpan w:val="2"/>
          </w:tcPr>
          <w:p w14:paraId="5D44348C" w14:textId="77777777" w:rsidR="00F238BD" w:rsidRPr="00F9618C" w:rsidRDefault="00F238BD" w:rsidP="007578CA">
            <w:pPr>
              <w:pStyle w:val="TAL"/>
            </w:pPr>
            <w:r w:rsidRPr="00F9618C">
              <w:rPr>
                <w:rFonts w:eastAsia="Times New Roman"/>
              </w:rPr>
              <w:t>AltSerReqsWithIndQoS</w:t>
            </w:r>
          </w:p>
        </w:tc>
      </w:tr>
      <w:tr w:rsidR="00F238BD" w:rsidRPr="00F9618C" w14:paraId="0D7CCCBB" w14:textId="77777777" w:rsidTr="007578CA">
        <w:trPr>
          <w:gridAfter w:val="1"/>
          <w:wAfter w:w="36" w:type="dxa"/>
          <w:cantSplit/>
          <w:jc w:val="center"/>
        </w:trPr>
        <w:tc>
          <w:tcPr>
            <w:tcW w:w="1609" w:type="dxa"/>
            <w:gridSpan w:val="2"/>
          </w:tcPr>
          <w:p w14:paraId="5C75E139" w14:textId="77777777" w:rsidR="00F238BD" w:rsidRPr="00F9618C" w:rsidRDefault="00F238BD" w:rsidP="007578CA">
            <w:pPr>
              <w:pStyle w:val="TAL"/>
              <w:rPr>
                <w:lang w:eastAsia="zh-CN"/>
              </w:rPr>
            </w:pPr>
            <w:r w:rsidRPr="00F9618C">
              <w:rPr>
                <w:lang w:eastAsia="zh-CN"/>
              </w:rPr>
              <w:t>disUeNotif</w:t>
            </w:r>
          </w:p>
        </w:tc>
        <w:tc>
          <w:tcPr>
            <w:tcW w:w="1800" w:type="dxa"/>
            <w:gridSpan w:val="2"/>
          </w:tcPr>
          <w:p w14:paraId="314E3E3F" w14:textId="77777777" w:rsidR="00F238BD" w:rsidRPr="00F9618C" w:rsidRDefault="00F238BD" w:rsidP="007578CA">
            <w:pPr>
              <w:pStyle w:val="TAL"/>
            </w:pPr>
            <w:r w:rsidRPr="00F9618C">
              <w:rPr>
                <w:lang w:eastAsia="zh-CN"/>
              </w:rPr>
              <w:t>boolean</w:t>
            </w:r>
          </w:p>
        </w:tc>
        <w:tc>
          <w:tcPr>
            <w:tcW w:w="361" w:type="dxa"/>
            <w:gridSpan w:val="2"/>
          </w:tcPr>
          <w:p w14:paraId="21B6B800" w14:textId="77777777" w:rsidR="00F238BD" w:rsidRPr="00F9618C" w:rsidRDefault="00F238BD" w:rsidP="007578CA">
            <w:pPr>
              <w:pStyle w:val="TAC"/>
              <w:rPr>
                <w:lang w:eastAsia="zh-CN"/>
              </w:rPr>
            </w:pPr>
            <w:r w:rsidRPr="00F9618C">
              <w:rPr>
                <w:lang w:eastAsia="zh-CN"/>
              </w:rPr>
              <w:t>O</w:t>
            </w:r>
          </w:p>
        </w:tc>
        <w:tc>
          <w:tcPr>
            <w:tcW w:w="1170" w:type="dxa"/>
            <w:gridSpan w:val="2"/>
          </w:tcPr>
          <w:p w14:paraId="79BDABEB" w14:textId="77777777" w:rsidR="00F238BD" w:rsidRPr="00F9618C" w:rsidRDefault="00F238BD" w:rsidP="007578CA">
            <w:pPr>
              <w:pStyle w:val="TAC"/>
            </w:pPr>
            <w:r w:rsidRPr="00F9618C">
              <w:rPr>
                <w:lang w:eastAsia="zh-CN"/>
              </w:rPr>
              <w:t>0..1</w:t>
            </w:r>
          </w:p>
        </w:tc>
        <w:tc>
          <w:tcPr>
            <w:tcW w:w="3329" w:type="dxa"/>
            <w:gridSpan w:val="2"/>
          </w:tcPr>
          <w:p w14:paraId="7C7940FE" w14:textId="77777777" w:rsidR="00F238BD" w:rsidRPr="00F9618C" w:rsidRDefault="00F238BD" w:rsidP="007578CA">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2"/>
          </w:tcPr>
          <w:p w14:paraId="52BF3C65" w14:textId="77777777" w:rsidR="00F238BD" w:rsidRPr="00F9618C" w:rsidRDefault="00F238BD" w:rsidP="007578CA">
            <w:pPr>
              <w:pStyle w:val="TAL"/>
            </w:pPr>
            <w:r w:rsidRPr="00F9618C">
              <w:rPr>
                <w:lang w:eastAsia="zh-CN"/>
              </w:rPr>
              <w:t>DisableUENotification</w:t>
            </w:r>
          </w:p>
        </w:tc>
      </w:tr>
      <w:tr w:rsidR="00F238BD" w:rsidRPr="00F9618C" w14:paraId="5CC2D625" w14:textId="77777777" w:rsidTr="007578CA">
        <w:trPr>
          <w:gridAfter w:val="1"/>
          <w:wAfter w:w="36" w:type="dxa"/>
          <w:cantSplit/>
          <w:jc w:val="center"/>
        </w:trPr>
        <w:tc>
          <w:tcPr>
            <w:tcW w:w="1609" w:type="dxa"/>
            <w:gridSpan w:val="2"/>
          </w:tcPr>
          <w:p w14:paraId="07C6D3D7" w14:textId="77777777" w:rsidR="00F238BD" w:rsidRPr="00F9618C" w:rsidRDefault="00F238BD" w:rsidP="007578CA">
            <w:pPr>
              <w:pStyle w:val="TAL"/>
            </w:pPr>
            <w:r w:rsidRPr="00F9618C">
              <w:t>contVer</w:t>
            </w:r>
          </w:p>
        </w:tc>
        <w:tc>
          <w:tcPr>
            <w:tcW w:w="1800" w:type="dxa"/>
            <w:gridSpan w:val="2"/>
          </w:tcPr>
          <w:p w14:paraId="71B99188" w14:textId="77777777" w:rsidR="00F238BD" w:rsidRPr="00F9618C" w:rsidRDefault="00F238BD" w:rsidP="007578CA">
            <w:pPr>
              <w:pStyle w:val="TAL"/>
            </w:pPr>
            <w:r w:rsidRPr="00F9618C">
              <w:t>ContentVersion</w:t>
            </w:r>
          </w:p>
        </w:tc>
        <w:tc>
          <w:tcPr>
            <w:tcW w:w="361" w:type="dxa"/>
            <w:gridSpan w:val="2"/>
          </w:tcPr>
          <w:p w14:paraId="7710F19C" w14:textId="77777777" w:rsidR="00F238BD" w:rsidRPr="00F9618C" w:rsidRDefault="00F238BD" w:rsidP="007578CA">
            <w:pPr>
              <w:pStyle w:val="TAC"/>
            </w:pPr>
            <w:r w:rsidRPr="00F9618C">
              <w:t>O</w:t>
            </w:r>
          </w:p>
        </w:tc>
        <w:tc>
          <w:tcPr>
            <w:tcW w:w="1170" w:type="dxa"/>
            <w:gridSpan w:val="2"/>
          </w:tcPr>
          <w:p w14:paraId="6011DA64" w14:textId="77777777" w:rsidR="00F238BD" w:rsidRPr="00F9618C" w:rsidRDefault="00F238BD" w:rsidP="007578CA">
            <w:pPr>
              <w:pStyle w:val="TAC"/>
            </w:pPr>
            <w:r w:rsidRPr="00F9618C">
              <w:t>0..1</w:t>
            </w:r>
          </w:p>
        </w:tc>
        <w:tc>
          <w:tcPr>
            <w:tcW w:w="3329" w:type="dxa"/>
            <w:gridSpan w:val="2"/>
          </w:tcPr>
          <w:p w14:paraId="27F41DC0" w14:textId="77777777" w:rsidR="00F238BD" w:rsidRPr="00F9618C" w:rsidRDefault="00F238BD" w:rsidP="007578CA">
            <w:pPr>
              <w:pStyle w:val="TAL"/>
            </w:pPr>
            <w:r w:rsidRPr="00F9618C">
              <w:t>Represents the content version of a media component.</w:t>
            </w:r>
          </w:p>
        </w:tc>
        <w:tc>
          <w:tcPr>
            <w:tcW w:w="1350" w:type="dxa"/>
            <w:gridSpan w:val="2"/>
          </w:tcPr>
          <w:p w14:paraId="5B26060C" w14:textId="77777777" w:rsidR="00F238BD" w:rsidRPr="00F9618C" w:rsidRDefault="00F238BD" w:rsidP="007578CA">
            <w:pPr>
              <w:pStyle w:val="TAL"/>
            </w:pPr>
            <w:r w:rsidRPr="00F9618C">
              <w:t>MediaComponentVersioning</w:t>
            </w:r>
          </w:p>
        </w:tc>
      </w:tr>
      <w:tr w:rsidR="00F238BD" w:rsidRPr="00F9618C" w14:paraId="67C54C7B" w14:textId="77777777" w:rsidTr="007578CA">
        <w:trPr>
          <w:gridAfter w:val="1"/>
          <w:wAfter w:w="36" w:type="dxa"/>
          <w:cantSplit/>
          <w:jc w:val="center"/>
        </w:trPr>
        <w:tc>
          <w:tcPr>
            <w:tcW w:w="1609" w:type="dxa"/>
            <w:gridSpan w:val="2"/>
          </w:tcPr>
          <w:p w14:paraId="399E36D6" w14:textId="77777777" w:rsidR="00F238BD" w:rsidRPr="00F9618C" w:rsidRDefault="00F238BD" w:rsidP="007578CA">
            <w:pPr>
              <w:pStyle w:val="TAL"/>
            </w:pPr>
            <w:r w:rsidRPr="00F9618C">
              <w:t>desMaxLatency</w:t>
            </w:r>
          </w:p>
        </w:tc>
        <w:tc>
          <w:tcPr>
            <w:tcW w:w="1800" w:type="dxa"/>
            <w:gridSpan w:val="2"/>
          </w:tcPr>
          <w:p w14:paraId="05AA9114" w14:textId="77777777" w:rsidR="00F238BD" w:rsidRPr="00F9618C" w:rsidRDefault="00F238BD" w:rsidP="007578CA">
            <w:pPr>
              <w:pStyle w:val="TAL"/>
            </w:pPr>
            <w:r w:rsidRPr="00F9618C">
              <w:t>FloatRm</w:t>
            </w:r>
          </w:p>
        </w:tc>
        <w:tc>
          <w:tcPr>
            <w:tcW w:w="361" w:type="dxa"/>
            <w:gridSpan w:val="2"/>
          </w:tcPr>
          <w:p w14:paraId="7B8C5DDD" w14:textId="77777777" w:rsidR="00F238BD" w:rsidRPr="00F9618C" w:rsidRDefault="00F238BD" w:rsidP="007578CA">
            <w:pPr>
              <w:pStyle w:val="TAC"/>
            </w:pPr>
            <w:r w:rsidRPr="00F9618C">
              <w:t>O</w:t>
            </w:r>
          </w:p>
        </w:tc>
        <w:tc>
          <w:tcPr>
            <w:tcW w:w="1170" w:type="dxa"/>
            <w:gridSpan w:val="2"/>
          </w:tcPr>
          <w:p w14:paraId="52F9F0ED" w14:textId="77777777" w:rsidR="00F238BD" w:rsidRPr="00F9618C" w:rsidRDefault="00F238BD" w:rsidP="007578CA">
            <w:pPr>
              <w:pStyle w:val="TAC"/>
            </w:pPr>
            <w:r w:rsidRPr="00F9618C">
              <w:t>0..1</w:t>
            </w:r>
          </w:p>
        </w:tc>
        <w:tc>
          <w:tcPr>
            <w:tcW w:w="3329" w:type="dxa"/>
            <w:gridSpan w:val="2"/>
          </w:tcPr>
          <w:p w14:paraId="599CA7DC" w14:textId="77777777" w:rsidR="00F238BD" w:rsidRPr="00F9618C" w:rsidRDefault="00F238BD" w:rsidP="007578CA">
            <w:pPr>
              <w:pStyle w:val="TAL"/>
            </w:pPr>
            <w:r w:rsidRPr="00F9618C">
              <w:t>Indicates</w:t>
            </w:r>
            <w:r w:rsidRPr="00F9618C">
              <w:rPr>
                <w:lang w:eastAsia="zh-CN"/>
              </w:rPr>
              <w:t xml:space="preserve"> a </w:t>
            </w:r>
            <w:r w:rsidRPr="00F9618C">
              <w:t>maximum desirable transport level packet latency in milliseconds.</w:t>
            </w:r>
          </w:p>
        </w:tc>
        <w:tc>
          <w:tcPr>
            <w:tcW w:w="1350" w:type="dxa"/>
            <w:gridSpan w:val="2"/>
          </w:tcPr>
          <w:p w14:paraId="69E0951C" w14:textId="77777777" w:rsidR="00F238BD" w:rsidRPr="00F9618C" w:rsidRDefault="00F238BD" w:rsidP="007578CA">
            <w:pPr>
              <w:pStyle w:val="TAL"/>
            </w:pPr>
            <w:r w:rsidRPr="00F9618C">
              <w:t>FLUS, QoSHint</w:t>
            </w:r>
          </w:p>
        </w:tc>
      </w:tr>
      <w:tr w:rsidR="00F238BD" w:rsidRPr="00F9618C" w14:paraId="583E3F18" w14:textId="77777777" w:rsidTr="007578CA">
        <w:trPr>
          <w:gridAfter w:val="1"/>
          <w:wAfter w:w="36" w:type="dxa"/>
          <w:cantSplit/>
          <w:jc w:val="center"/>
        </w:trPr>
        <w:tc>
          <w:tcPr>
            <w:tcW w:w="1609" w:type="dxa"/>
            <w:gridSpan w:val="2"/>
          </w:tcPr>
          <w:p w14:paraId="1713E773" w14:textId="77777777" w:rsidR="00F238BD" w:rsidRPr="00F9618C" w:rsidRDefault="00F238BD" w:rsidP="007578CA">
            <w:pPr>
              <w:pStyle w:val="TAL"/>
            </w:pPr>
            <w:r w:rsidRPr="00F9618C">
              <w:t>desMaxLoss</w:t>
            </w:r>
          </w:p>
        </w:tc>
        <w:tc>
          <w:tcPr>
            <w:tcW w:w="1800" w:type="dxa"/>
            <w:gridSpan w:val="2"/>
          </w:tcPr>
          <w:p w14:paraId="71A2D54E" w14:textId="77777777" w:rsidR="00F238BD" w:rsidRPr="00F9618C" w:rsidRDefault="00F238BD" w:rsidP="007578CA">
            <w:pPr>
              <w:pStyle w:val="TAL"/>
            </w:pPr>
            <w:r w:rsidRPr="00F9618C">
              <w:t>FloatRm</w:t>
            </w:r>
          </w:p>
        </w:tc>
        <w:tc>
          <w:tcPr>
            <w:tcW w:w="361" w:type="dxa"/>
            <w:gridSpan w:val="2"/>
          </w:tcPr>
          <w:p w14:paraId="0EDE09D3" w14:textId="77777777" w:rsidR="00F238BD" w:rsidRPr="00F9618C" w:rsidRDefault="00F238BD" w:rsidP="007578CA">
            <w:pPr>
              <w:pStyle w:val="TAC"/>
            </w:pPr>
            <w:r w:rsidRPr="00F9618C">
              <w:t>O</w:t>
            </w:r>
          </w:p>
        </w:tc>
        <w:tc>
          <w:tcPr>
            <w:tcW w:w="1170" w:type="dxa"/>
            <w:gridSpan w:val="2"/>
          </w:tcPr>
          <w:p w14:paraId="772B9A1F" w14:textId="77777777" w:rsidR="00F238BD" w:rsidRPr="00F9618C" w:rsidRDefault="00F238BD" w:rsidP="007578CA">
            <w:pPr>
              <w:pStyle w:val="TAC"/>
            </w:pPr>
            <w:r w:rsidRPr="00F9618C">
              <w:t>0..1</w:t>
            </w:r>
          </w:p>
        </w:tc>
        <w:tc>
          <w:tcPr>
            <w:tcW w:w="3329" w:type="dxa"/>
            <w:gridSpan w:val="2"/>
          </w:tcPr>
          <w:p w14:paraId="5EC4997C" w14:textId="77777777" w:rsidR="00F238BD" w:rsidRPr="00F9618C" w:rsidRDefault="00F238BD" w:rsidP="007578CA">
            <w:pPr>
              <w:pStyle w:val="TAL"/>
            </w:pPr>
            <w:r w:rsidRPr="00F9618C">
              <w:t>Indicates the maximum desirable transport level packet loss rate in percent (without "%" sign).</w:t>
            </w:r>
          </w:p>
        </w:tc>
        <w:tc>
          <w:tcPr>
            <w:tcW w:w="1350" w:type="dxa"/>
            <w:gridSpan w:val="2"/>
          </w:tcPr>
          <w:p w14:paraId="37411E90" w14:textId="77777777" w:rsidR="00F238BD" w:rsidRPr="00F9618C" w:rsidRDefault="00F238BD" w:rsidP="007578CA">
            <w:pPr>
              <w:pStyle w:val="TAL"/>
            </w:pPr>
            <w:r w:rsidRPr="00F9618C">
              <w:t>FLUS, QoSHint</w:t>
            </w:r>
          </w:p>
        </w:tc>
      </w:tr>
      <w:tr w:rsidR="00F238BD" w:rsidRPr="00F9618C" w14:paraId="40D55BC3" w14:textId="77777777" w:rsidTr="007578CA">
        <w:trPr>
          <w:gridAfter w:val="1"/>
          <w:wAfter w:w="36" w:type="dxa"/>
          <w:cantSplit/>
          <w:jc w:val="center"/>
        </w:trPr>
        <w:tc>
          <w:tcPr>
            <w:tcW w:w="1609" w:type="dxa"/>
            <w:gridSpan w:val="2"/>
          </w:tcPr>
          <w:p w14:paraId="6707722E" w14:textId="77777777" w:rsidR="00F238BD" w:rsidRPr="00F9618C" w:rsidRDefault="00F238BD" w:rsidP="007578CA">
            <w:pPr>
              <w:pStyle w:val="TAL"/>
            </w:pPr>
            <w:r w:rsidRPr="00F9618C">
              <w:t>flusId</w:t>
            </w:r>
          </w:p>
        </w:tc>
        <w:tc>
          <w:tcPr>
            <w:tcW w:w="1800" w:type="dxa"/>
            <w:gridSpan w:val="2"/>
          </w:tcPr>
          <w:p w14:paraId="23B42F38" w14:textId="77777777" w:rsidR="00F238BD" w:rsidRPr="00F9618C" w:rsidRDefault="00F238BD" w:rsidP="007578CA">
            <w:pPr>
              <w:pStyle w:val="TAL"/>
            </w:pPr>
            <w:r w:rsidRPr="00F9618C">
              <w:t>string</w:t>
            </w:r>
          </w:p>
        </w:tc>
        <w:tc>
          <w:tcPr>
            <w:tcW w:w="361" w:type="dxa"/>
            <w:gridSpan w:val="2"/>
          </w:tcPr>
          <w:p w14:paraId="52844F62" w14:textId="77777777" w:rsidR="00F238BD" w:rsidRPr="00F9618C" w:rsidRDefault="00F238BD" w:rsidP="007578CA">
            <w:pPr>
              <w:pStyle w:val="TAC"/>
            </w:pPr>
            <w:r w:rsidRPr="00F9618C">
              <w:t>O</w:t>
            </w:r>
          </w:p>
        </w:tc>
        <w:tc>
          <w:tcPr>
            <w:tcW w:w="1170" w:type="dxa"/>
            <w:gridSpan w:val="2"/>
          </w:tcPr>
          <w:p w14:paraId="38E64CDA" w14:textId="77777777" w:rsidR="00F238BD" w:rsidRPr="00F9618C" w:rsidRDefault="00F238BD" w:rsidP="007578CA">
            <w:pPr>
              <w:pStyle w:val="TAC"/>
            </w:pPr>
            <w:r w:rsidRPr="00F9618C">
              <w:t>0..1</w:t>
            </w:r>
          </w:p>
        </w:tc>
        <w:tc>
          <w:tcPr>
            <w:tcW w:w="3329" w:type="dxa"/>
            <w:gridSpan w:val="2"/>
          </w:tcPr>
          <w:p w14:paraId="761F1066" w14:textId="77777777" w:rsidR="00F238BD" w:rsidRPr="00F9618C" w:rsidRDefault="00F238BD" w:rsidP="007578CA">
            <w:pPr>
              <w:pStyle w:val="TAL"/>
            </w:pPr>
            <w:r w:rsidRPr="00F9618C">
              <w:t>Indicates that the media component is used for FLUS media.</w:t>
            </w:r>
          </w:p>
          <w:p w14:paraId="20C504A7" w14:textId="77777777" w:rsidR="00F238BD" w:rsidRPr="00F9618C" w:rsidRDefault="00F238BD" w:rsidP="007578CA">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350" w:type="dxa"/>
            <w:gridSpan w:val="2"/>
          </w:tcPr>
          <w:p w14:paraId="41504E37" w14:textId="77777777" w:rsidR="00F238BD" w:rsidRPr="00F9618C" w:rsidRDefault="00F238BD" w:rsidP="007578CA">
            <w:pPr>
              <w:pStyle w:val="TAL"/>
            </w:pPr>
            <w:r w:rsidRPr="00F9618C">
              <w:t>FLUS</w:t>
            </w:r>
          </w:p>
        </w:tc>
      </w:tr>
      <w:tr w:rsidR="00F238BD" w:rsidRPr="00F9618C" w14:paraId="6994332A" w14:textId="77777777" w:rsidTr="007578CA">
        <w:trPr>
          <w:gridAfter w:val="1"/>
          <w:wAfter w:w="36" w:type="dxa"/>
          <w:cantSplit/>
          <w:jc w:val="center"/>
        </w:trPr>
        <w:tc>
          <w:tcPr>
            <w:tcW w:w="1609" w:type="dxa"/>
            <w:gridSpan w:val="2"/>
          </w:tcPr>
          <w:p w14:paraId="542E2221" w14:textId="77777777" w:rsidR="00F238BD" w:rsidRPr="00F9618C" w:rsidRDefault="00F238BD" w:rsidP="007578CA">
            <w:pPr>
              <w:pStyle w:val="TAL"/>
            </w:pPr>
            <w:r w:rsidRPr="00F9618C">
              <w:t>maxPacketLossRateDl</w:t>
            </w:r>
          </w:p>
        </w:tc>
        <w:tc>
          <w:tcPr>
            <w:tcW w:w="1800" w:type="dxa"/>
            <w:gridSpan w:val="2"/>
          </w:tcPr>
          <w:p w14:paraId="08E0211C" w14:textId="77777777" w:rsidR="00F238BD" w:rsidRPr="00F9618C" w:rsidRDefault="00F238BD" w:rsidP="007578CA">
            <w:pPr>
              <w:pStyle w:val="TAL"/>
            </w:pPr>
            <w:r w:rsidRPr="00F9618C">
              <w:t>PacketLossRateRm</w:t>
            </w:r>
          </w:p>
        </w:tc>
        <w:tc>
          <w:tcPr>
            <w:tcW w:w="361" w:type="dxa"/>
            <w:gridSpan w:val="2"/>
          </w:tcPr>
          <w:p w14:paraId="1962EFD6" w14:textId="77777777" w:rsidR="00F238BD" w:rsidRPr="00F9618C" w:rsidRDefault="00F238BD" w:rsidP="007578CA">
            <w:pPr>
              <w:pStyle w:val="TAC"/>
            </w:pPr>
            <w:r w:rsidRPr="00F9618C">
              <w:t>O</w:t>
            </w:r>
          </w:p>
        </w:tc>
        <w:tc>
          <w:tcPr>
            <w:tcW w:w="1170" w:type="dxa"/>
            <w:gridSpan w:val="2"/>
          </w:tcPr>
          <w:p w14:paraId="0397B538" w14:textId="77777777" w:rsidR="00F238BD" w:rsidRPr="00F9618C" w:rsidRDefault="00F238BD" w:rsidP="007578CA">
            <w:pPr>
              <w:pStyle w:val="TAC"/>
            </w:pPr>
            <w:r w:rsidRPr="00F9618C">
              <w:t>0..1</w:t>
            </w:r>
          </w:p>
        </w:tc>
        <w:tc>
          <w:tcPr>
            <w:tcW w:w="3329" w:type="dxa"/>
            <w:gridSpan w:val="2"/>
          </w:tcPr>
          <w:p w14:paraId="6E0FDBF7" w14:textId="77777777" w:rsidR="00F238BD" w:rsidRPr="00F9618C" w:rsidRDefault="00F238BD" w:rsidP="007578CA">
            <w:pPr>
              <w:pStyle w:val="TAL"/>
            </w:pPr>
            <w:r w:rsidRPr="00F9618C">
              <w:t>Indicates the downlink maximum rate for lost packets that can be tolerated for the service data flow.</w:t>
            </w:r>
          </w:p>
        </w:tc>
        <w:tc>
          <w:tcPr>
            <w:tcW w:w="1350" w:type="dxa"/>
            <w:gridSpan w:val="2"/>
          </w:tcPr>
          <w:p w14:paraId="71767C87" w14:textId="77777777" w:rsidR="00F238BD" w:rsidRPr="00F9618C" w:rsidRDefault="00F238BD" w:rsidP="007578CA">
            <w:pPr>
              <w:pStyle w:val="TAL"/>
            </w:pPr>
            <w:r w:rsidRPr="00F9618C">
              <w:t>CHEM</w:t>
            </w:r>
          </w:p>
        </w:tc>
      </w:tr>
      <w:tr w:rsidR="00F238BD" w:rsidRPr="00F9618C" w14:paraId="6F86BDF1" w14:textId="77777777" w:rsidTr="007578CA">
        <w:trPr>
          <w:gridAfter w:val="1"/>
          <w:wAfter w:w="36" w:type="dxa"/>
          <w:cantSplit/>
          <w:jc w:val="center"/>
        </w:trPr>
        <w:tc>
          <w:tcPr>
            <w:tcW w:w="1609" w:type="dxa"/>
            <w:gridSpan w:val="2"/>
          </w:tcPr>
          <w:p w14:paraId="757BB04A" w14:textId="77777777" w:rsidR="00F238BD" w:rsidRPr="00F9618C" w:rsidRDefault="00F238BD" w:rsidP="007578CA">
            <w:pPr>
              <w:pStyle w:val="TAL"/>
            </w:pPr>
            <w:r w:rsidRPr="00F9618C">
              <w:t>maxPacketLossRateUl</w:t>
            </w:r>
          </w:p>
        </w:tc>
        <w:tc>
          <w:tcPr>
            <w:tcW w:w="1800" w:type="dxa"/>
            <w:gridSpan w:val="2"/>
          </w:tcPr>
          <w:p w14:paraId="25270583" w14:textId="77777777" w:rsidR="00F238BD" w:rsidRPr="00F9618C" w:rsidRDefault="00F238BD" w:rsidP="007578CA">
            <w:pPr>
              <w:pStyle w:val="TAL"/>
            </w:pPr>
            <w:r w:rsidRPr="00F9618C">
              <w:t>PacketLossRateRm</w:t>
            </w:r>
          </w:p>
        </w:tc>
        <w:tc>
          <w:tcPr>
            <w:tcW w:w="361" w:type="dxa"/>
            <w:gridSpan w:val="2"/>
          </w:tcPr>
          <w:p w14:paraId="650B4B87" w14:textId="77777777" w:rsidR="00F238BD" w:rsidRPr="00F9618C" w:rsidRDefault="00F238BD" w:rsidP="007578CA">
            <w:pPr>
              <w:pStyle w:val="TAC"/>
            </w:pPr>
            <w:r w:rsidRPr="00F9618C">
              <w:t>O</w:t>
            </w:r>
          </w:p>
        </w:tc>
        <w:tc>
          <w:tcPr>
            <w:tcW w:w="1170" w:type="dxa"/>
            <w:gridSpan w:val="2"/>
          </w:tcPr>
          <w:p w14:paraId="7D5D6B2E" w14:textId="77777777" w:rsidR="00F238BD" w:rsidRPr="00F9618C" w:rsidRDefault="00F238BD" w:rsidP="007578CA">
            <w:pPr>
              <w:pStyle w:val="TAC"/>
            </w:pPr>
            <w:r w:rsidRPr="00F9618C">
              <w:t>0..1</w:t>
            </w:r>
          </w:p>
        </w:tc>
        <w:tc>
          <w:tcPr>
            <w:tcW w:w="3329" w:type="dxa"/>
            <w:gridSpan w:val="2"/>
          </w:tcPr>
          <w:p w14:paraId="03E5CE8F" w14:textId="77777777" w:rsidR="00F238BD" w:rsidRPr="00F9618C" w:rsidRDefault="00F238BD" w:rsidP="007578CA">
            <w:pPr>
              <w:pStyle w:val="TAL"/>
            </w:pPr>
            <w:r w:rsidRPr="00F9618C">
              <w:t>Indicates the uplink maximum rate for lost packets that can be tolerated for the service data flow.</w:t>
            </w:r>
          </w:p>
        </w:tc>
        <w:tc>
          <w:tcPr>
            <w:tcW w:w="1350" w:type="dxa"/>
            <w:gridSpan w:val="2"/>
          </w:tcPr>
          <w:p w14:paraId="2231E764" w14:textId="77777777" w:rsidR="00F238BD" w:rsidRPr="00F9618C" w:rsidRDefault="00F238BD" w:rsidP="007578CA">
            <w:pPr>
              <w:pStyle w:val="TAL"/>
            </w:pPr>
            <w:r w:rsidRPr="00F9618C">
              <w:t>CHEM</w:t>
            </w:r>
          </w:p>
        </w:tc>
      </w:tr>
      <w:tr w:rsidR="00F238BD" w:rsidRPr="00F9618C" w14:paraId="2927CBE9" w14:textId="77777777" w:rsidTr="007578CA">
        <w:trPr>
          <w:gridAfter w:val="1"/>
          <w:wAfter w:w="36" w:type="dxa"/>
          <w:cantSplit/>
          <w:jc w:val="center"/>
        </w:trPr>
        <w:tc>
          <w:tcPr>
            <w:tcW w:w="1609" w:type="dxa"/>
            <w:gridSpan w:val="2"/>
          </w:tcPr>
          <w:p w14:paraId="1F31C5DB" w14:textId="77777777" w:rsidR="00F238BD" w:rsidRPr="00F9618C" w:rsidRDefault="00F238BD" w:rsidP="007578CA">
            <w:pPr>
              <w:pStyle w:val="TAL"/>
            </w:pPr>
            <w:r w:rsidRPr="00F9618C">
              <w:t>medCompN</w:t>
            </w:r>
          </w:p>
        </w:tc>
        <w:tc>
          <w:tcPr>
            <w:tcW w:w="1800" w:type="dxa"/>
            <w:gridSpan w:val="2"/>
          </w:tcPr>
          <w:p w14:paraId="53802D69" w14:textId="77777777" w:rsidR="00F238BD" w:rsidRPr="00F9618C" w:rsidRDefault="00F238BD" w:rsidP="007578CA">
            <w:pPr>
              <w:pStyle w:val="TAL"/>
            </w:pPr>
            <w:r w:rsidRPr="00F9618C">
              <w:t>integer</w:t>
            </w:r>
          </w:p>
        </w:tc>
        <w:tc>
          <w:tcPr>
            <w:tcW w:w="361" w:type="dxa"/>
            <w:gridSpan w:val="2"/>
          </w:tcPr>
          <w:p w14:paraId="775B0097" w14:textId="77777777" w:rsidR="00F238BD" w:rsidRPr="00F9618C" w:rsidRDefault="00F238BD" w:rsidP="007578CA">
            <w:pPr>
              <w:pStyle w:val="TAC"/>
            </w:pPr>
            <w:r w:rsidRPr="00F9618C">
              <w:t>M</w:t>
            </w:r>
          </w:p>
        </w:tc>
        <w:tc>
          <w:tcPr>
            <w:tcW w:w="1170" w:type="dxa"/>
            <w:gridSpan w:val="2"/>
          </w:tcPr>
          <w:p w14:paraId="79328CD3" w14:textId="77777777" w:rsidR="00F238BD" w:rsidRPr="00F9618C" w:rsidRDefault="00F238BD" w:rsidP="007578CA">
            <w:pPr>
              <w:pStyle w:val="TAC"/>
            </w:pPr>
            <w:r w:rsidRPr="00F9618C">
              <w:t>1</w:t>
            </w:r>
          </w:p>
        </w:tc>
        <w:tc>
          <w:tcPr>
            <w:tcW w:w="3329" w:type="dxa"/>
            <w:gridSpan w:val="2"/>
          </w:tcPr>
          <w:p w14:paraId="2351711E" w14:textId="77777777" w:rsidR="00F238BD" w:rsidRPr="00F9618C" w:rsidRDefault="00F238BD" w:rsidP="007578CA">
            <w:pPr>
              <w:pStyle w:val="TAL"/>
            </w:pPr>
            <w:r w:rsidRPr="00F9618C">
              <w:t>Identifies the media component number, and it contains the ordinal number of the media component.</w:t>
            </w:r>
          </w:p>
        </w:tc>
        <w:tc>
          <w:tcPr>
            <w:tcW w:w="1350" w:type="dxa"/>
            <w:gridSpan w:val="2"/>
          </w:tcPr>
          <w:p w14:paraId="066D461F" w14:textId="77777777" w:rsidR="00F238BD" w:rsidRPr="00F9618C" w:rsidRDefault="00F238BD" w:rsidP="007578CA">
            <w:pPr>
              <w:pStyle w:val="TAL"/>
            </w:pPr>
          </w:p>
        </w:tc>
      </w:tr>
      <w:tr w:rsidR="00F238BD" w:rsidRPr="00F9618C" w14:paraId="6A90190A" w14:textId="77777777" w:rsidTr="007578CA">
        <w:trPr>
          <w:gridAfter w:val="1"/>
          <w:wAfter w:w="36" w:type="dxa"/>
          <w:cantSplit/>
          <w:jc w:val="center"/>
        </w:trPr>
        <w:tc>
          <w:tcPr>
            <w:tcW w:w="1609" w:type="dxa"/>
            <w:gridSpan w:val="2"/>
          </w:tcPr>
          <w:p w14:paraId="76C66968" w14:textId="77777777" w:rsidR="00F238BD" w:rsidRPr="00F9618C" w:rsidRDefault="00F238BD" w:rsidP="007578CA">
            <w:pPr>
              <w:pStyle w:val="TAL"/>
            </w:pPr>
            <w:r w:rsidRPr="00F9618C">
              <w:t>medSubComps</w:t>
            </w:r>
          </w:p>
        </w:tc>
        <w:tc>
          <w:tcPr>
            <w:tcW w:w="1800" w:type="dxa"/>
            <w:gridSpan w:val="2"/>
          </w:tcPr>
          <w:p w14:paraId="34C6AABA" w14:textId="77777777" w:rsidR="00F238BD" w:rsidRPr="00F9618C" w:rsidRDefault="00F238BD" w:rsidP="007578CA">
            <w:pPr>
              <w:pStyle w:val="TAL"/>
            </w:pPr>
            <w:r w:rsidRPr="00F9618C">
              <w:t>map(MediaSubComponentRm)</w:t>
            </w:r>
          </w:p>
        </w:tc>
        <w:tc>
          <w:tcPr>
            <w:tcW w:w="361" w:type="dxa"/>
            <w:gridSpan w:val="2"/>
          </w:tcPr>
          <w:p w14:paraId="4490636F" w14:textId="77777777" w:rsidR="00F238BD" w:rsidRPr="00F9618C" w:rsidRDefault="00F238BD" w:rsidP="007578CA">
            <w:pPr>
              <w:pStyle w:val="TAC"/>
            </w:pPr>
            <w:r w:rsidRPr="00F9618C">
              <w:t>O</w:t>
            </w:r>
          </w:p>
        </w:tc>
        <w:tc>
          <w:tcPr>
            <w:tcW w:w="1170" w:type="dxa"/>
            <w:gridSpan w:val="2"/>
          </w:tcPr>
          <w:p w14:paraId="72436633" w14:textId="77777777" w:rsidR="00F238BD" w:rsidRPr="00F9618C" w:rsidRDefault="00F238BD" w:rsidP="007578CA">
            <w:pPr>
              <w:pStyle w:val="TAC"/>
            </w:pPr>
            <w:r w:rsidRPr="00F9618C">
              <w:t>1..N</w:t>
            </w:r>
          </w:p>
        </w:tc>
        <w:tc>
          <w:tcPr>
            <w:tcW w:w="3329" w:type="dxa"/>
            <w:gridSpan w:val="2"/>
          </w:tcPr>
          <w:p w14:paraId="1EB49A4E" w14:textId="77777777" w:rsidR="00F238BD" w:rsidRPr="00F9618C" w:rsidRDefault="00F238BD" w:rsidP="007578CA">
            <w:pPr>
              <w:pStyle w:val="TAL"/>
            </w:pPr>
            <w:r w:rsidRPr="00F9618C">
              <w:t>Contains the requested bitrate and filters for the set of service data flows identified by their common flow identifier. The key of the map is the attribute "fNum".</w:t>
            </w:r>
          </w:p>
          <w:p w14:paraId="11906BD8" w14:textId="77777777" w:rsidR="00F238BD" w:rsidRPr="00F9618C" w:rsidRDefault="00F238BD" w:rsidP="007578CA">
            <w:pPr>
              <w:pStyle w:val="TAL"/>
            </w:pPr>
            <w:r w:rsidRPr="00F9618C">
              <w:t>(NOTE 3)</w:t>
            </w:r>
          </w:p>
        </w:tc>
        <w:tc>
          <w:tcPr>
            <w:tcW w:w="1350" w:type="dxa"/>
            <w:gridSpan w:val="2"/>
          </w:tcPr>
          <w:p w14:paraId="6C85F836" w14:textId="77777777" w:rsidR="00F238BD" w:rsidRPr="00F9618C" w:rsidRDefault="00F238BD" w:rsidP="007578CA">
            <w:pPr>
              <w:pStyle w:val="TAL"/>
            </w:pPr>
          </w:p>
        </w:tc>
      </w:tr>
      <w:tr w:rsidR="00F238BD" w:rsidRPr="00F9618C" w14:paraId="79FD4F29" w14:textId="77777777" w:rsidTr="007578CA">
        <w:trPr>
          <w:gridAfter w:val="1"/>
          <w:wAfter w:w="36" w:type="dxa"/>
          <w:cantSplit/>
          <w:jc w:val="center"/>
        </w:trPr>
        <w:tc>
          <w:tcPr>
            <w:tcW w:w="1609" w:type="dxa"/>
            <w:gridSpan w:val="2"/>
          </w:tcPr>
          <w:p w14:paraId="351D845A" w14:textId="77777777" w:rsidR="00F238BD" w:rsidRPr="00F9618C" w:rsidRDefault="00F238BD" w:rsidP="007578CA">
            <w:pPr>
              <w:pStyle w:val="TAL"/>
            </w:pPr>
            <w:r w:rsidRPr="00F9618C">
              <w:t>medType</w:t>
            </w:r>
          </w:p>
        </w:tc>
        <w:tc>
          <w:tcPr>
            <w:tcW w:w="1800" w:type="dxa"/>
            <w:gridSpan w:val="2"/>
          </w:tcPr>
          <w:p w14:paraId="486B43DE" w14:textId="77777777" w:rsidR="00F238BD" w:rsidRPr="00F9618C" w:rsidRDefault="00F238BD" w:rsidP="007578CA">
            <w:pPr>
              <w:pStyle w:val="TAL"/>
            </w:pPr>
            <w:r w:rsidRPr="00F9618C">
              <w:t>MediaType</w:t>
            </w:r>
          </w:p>
        </w:tc>
        <w:tc>
          <w:tcPr>
            <w:tcW w:w="361" w:type="dxa"/>
            <w:gridSpan w:val="2"/>
          </w:tcPr>
          <w:p w14:paraId="561766F3" w14:textId="77777777" w:rsidR="00F238BD" w:rsidRPr="00F9618C" w:rsidRDefault="00F238BD" w:rsidP="007578CA">
            <w:pPr>
              <w:pStyle w:val="TAC"/>
            </w:pPr>
            <w:r w:rsidRPr="00F9618C">
              <w:t>O</w:t>
            </w:r>
          </w:p>
        </w:tc>
        <w:tc>
          <w:tcPr>
            <w:tcW w:w="1170" w:type="dxa"/>
            <w:gridSpan w:val="2"/>
          </w:tcPr>
          <w:p w14:paraId="5AD5672B" w14:textId="77777777" w:rsidR="00F238BD" w:rsidRPr="00F9618C" w:rsidRDefault="00F238BD" w:rsidP="007578CA">
            <w:pPr>
              <w:pStyle w:val="TAC"/>
            </w:pPr>
            <w:r w:rsidRPr="00F9618C">
              <w:t>0..1</w:t>
            </w:r>
          </w:p>
        </w:tc>
        <w:tc>
          <w:tcPr>
            <w:tcW w:w="3329" w:type="dxa"/>
            <w:gridSpan w:val="2"/>
          </w:tcPr>
          <w:p w14:paraId="47E3D63B" w14:textId="77777777" w:rsidR="00F238BD" w:rsidRPr="00F9618C" w:rsidRDefault="00F238BD" w:rsidP="007578CA">
            <w:pPr>
              <w:pStyle w:val="TAL"/>
            </w:pPr>
            <w:r w:rsidRPr="00F9618C">
              <w:t>Indicates the media type of the service.</w:t>
            </w:r>
          </w:p>
        </w:tc>
        <w:tc>
          <w:tcPr>
            <w:tcW w:w="1350" w:type="dxa"/>
            <w:gridSpan w:val="2"/>
          </w:tcPr>
          <w:p w14:paraId="0A9E67B5" w14:textId="77777777" w:rsidR="00F238BD" w:rsidRPr="00F9618C" w:rsidRDefault="00F238BD" w:rsidP="007578CA">
            <w:pPr>
              <w:pStyle w:val="TAL"/>
            </w:pPr>
          </w:p>
        </w:tc>
      </w:tr>
      <w:tr w:rsidR="00F238BD" w:rsidRPr="00F9618C" w14:paraId="564125F1" w14:textId="77777777" w:rsidTr="007578CA">
        <w:trPr>
          <w:gridAfter w:val="1"/>
          <w:wAfter w:w="36" w:type="dxa"/>
          <w:cantSplit/>
          <w:jc w:val="center"/>
        </w:trPr>
        <w:tc>
          <w:tcPr>
            <w:tcW w:w="1609" w:type="dxa"/>
            <w:gridSpan w:val="2"/>
          </w:tcPr>
          <w:p w14:paraId="05D2D1E2" w14:textId="77777777" w:rsidR="00F238BD" w:rsidRPr="00F9618C" w:rsidRDefault="00F238BD" w:rsidP="007578CA">
            <w:pPr>
              <w:pStyle w:val="TAL"/>
            </w:pPr>
            <w:r w:rsidRPr="00F9618C">
              <w:lastRenderedPageBreak/>
              <w:t>marBwUl</w:t>
            </w:r>
          </w:p>
        </w:tc>
        <w:tc>
          <w:tcPr>
            <w:tcW w:w="1800" w:type="dxa"/>
            <w:gridSpan w:val="2"/>
          </w:tcPr>
          <w:p w14:paraId="03CA737E" w14:textId="77777777" w:rsidR="00F238BD" w:rsidRPr="00F9618C" w:rsidRDefault="00F238BD" w:rsidP="007578CA">
            <w:pPr>
              <w:pStyle w:val="TAL"/>
            </w:pPr>
            <w:r w:rsidRPr="00F9618C">
              <w:rPr>
                <w:rFonts w:cs="Arial"/>
              </w:rPr>
              <w:t>BitRateRm</w:t>
            </w:r>
          </w:p>
        </w:tc>
        <w:tc>
          <w:tcPr>
            <w:tcW w:w="361" w:type="dxa"/>
            <w:gridSpan w:val="2"/>
          </w:tcPr>
          <w:p w14:paraId="08BD5895" w14:textId="77777777" w:rsidR="00F238BD" w:rsidRPr="00F9618C" w:rsidRDefault="00F238BD" w:rsidP="007578CA">
            <w:pPr>
              <w:pStyle w:val="TAC"/>
            </w:pPr>
            <w:r w:rsidRPr="00F9618C">
              <w:t>O</w:t>
            </w:r>
          </w:p>
        </w:tc>
        <w:tc>
          <w:tcPr>
            <w:tcW w:w="1170" w:type="dxa"/>
            <w:gridSpan w:val="2"/>
          </w:tcPr>
          <w:p w14:paraId="62FBFB42" w14:textId="77777777" w:rsidR="00F238BD" w:rsidRPr="00F9618C" w:rsidRDefault="00F238BD" w:rsidP="007578CA">
            <w:pPr>
              <w:pStyle w:val="TAC"/>
            </w:pPr>
            <w:r w:rsidRPr="00F9618C">
              <w:t>0..1</w:t>
            </w:r>
          </w:p>
        </w:tc>
        <w:tc>
          <w:tcPr>
            <w:tcW w:w="3329" w:type="dxa"/>
            <w:gridSpan w:val="2"/>
          </w:tcPr>
          <w:p w14:paraId="77E2F67A" w14:textId="77777777" w:rsidR="00F238BD" w:rsidRPr="00F9618C" w:rsidRDefault="00F238BD" w:rsidP="007578CA">
            <w:pPr>
              <w:pStyle w:val="TAL"/>
            </w:pPr>
            <w:r w:rsidRPr="00F9618C">
              <w:t>Maximum requested bandwidth for the Uplink.</w:t>
            </w:r>
          </w:p>
        </w:tc>
        <w:tc>
          <w:tcPr>
            <w:tcW w:w="1350" w:type="dxa"/>
            <w:gridSpan w:val="2"/>
          </w:tcPr>
          <w:p w14:paraId="5916AEEA" w14:textId="77777777" w:rsidR="00F238BD" w:rsidRPr="00F9618C" w:rsidRDefault="00F238BD" w:rsidP="007578CA">
            <w:pPr>
              <w:pStyle w:val="TAL"/>
            </w:pPr>
          </w:p>
        </w:tc>
      </w:tr>
      <w:tr w:rsidR="00F238BD" w:rsidRPr="00F9618C" w14:paraId="2414C4FB" w14:textId="77777777" w:rsidTr="007578CA">
        <w:trPr>
          <w:gridAfter w:val="1"/>
          <w:wAfter w:w="36" w:type="dxa"/>
          <w:cantSplit/>
          <w:jc w:val="center"/>
        </w:trPr>
        <w:tc>
          <w:tcPr>
            <w:tcW w:w="1609" w:type="dxa"/>
            <w:gridSpan w:val="2"/>
          </w:tcPr>
          <w:p w14:paraId="1C596DB6" w14:textId="77777777" w:rsidR="00F238BD" w:rsidRPr="00F9618C" w:rsidRDefault="00F238BD" w:rsidP="007578CA">
            <w:pPr>
              <w:pStyle w:val="TAL"/>
            </w:pPr>
            <w:r w:rsidRPr="00F9618C">
              <w:t>marBwDl</w:t>
            </w:r>
          </w:p>
        </w:tc>
        <w:tc>
          <w:tcPr>
            <w:tcW w:w="1800" w:type="dxa"/>
            <w:gridSpan w:val="2"/>
          </w:tcPr>
          <w:p w14:paraId="2DD2ACD2" w14:textId="77777777" w:rsidR="00F238BD" w:rsidRPr="00F9618C" w:rsidRDefault="00F238BD" w:rsidP="007578CA">
            <w:pPr>
              <w:pStyle w:val="TAL"/>
            </w:pPr>
            <w:r w:rsidRPr="00F9618C">
              <w:rPr>
                <w:rFonts w:cs="Arial"/>
              </w:rPr>
              <w:t>BitRateRm</w:t>
            </w:r>
          </w:p>
        </w:tc>
        <w:tc>
          <w:tcPr>
            <w:tcW w:w="361" w:type="dxa"/>
            <w:gridSpan w:val="2"/>
          </w:tcPr>
          <w:p w14:paraId="063CB5A1" w14:textId="77777777" w:rsidR="00F238BD" w:rsidRPr="00F9618C" w:rsidRDefault="00F238BD" w:rsidP="007578CA">
            <w:pPr>
              <w:pStyle w:val="TAC"/>
            </w:pPr>
            <w:r w:rsidRPr="00F9618C">
              <w:t>O</w:t>
            </w:r>
          </w:p>
        </w:tc>
        <w:tc>
          <w:tcPr>
            <w:tcW w:w="1170" w:type="dxa"/>
            <w:gridSpan w:val="2"/>
          </w:tcPr>
          <w:p w14:paraId="6210A3F3" w14:textId="77777777" w:rsidR="00F238BD" w:rsidRPr="00F9618C" w:rsidRDefault="00F238BD" w:rsidP="007578CA">
            <w:pPr>
              <w:pStyle w:val="TAC"/>
            </w:pPr>
            <w:r w:rsidRPr="00F9618C">
              <w:t>0..1</w:t>
            </w:r>
          </w:p>
        </w:tc>
        <w:tc>
          <w:tcPr>
            <w:tcW w:w="3329" w:type="dxa"/>
            <w:gridSpan w:val="2"/>
          </w:tcPr>
          <w:p w14:paraId="336E7F8A" w14:textId="77777777" w:rsidR="00F238BD" w:rsidRPr="00F9618C" w:rsidRDefault="00F238BD" w:rsidP="007578CA">
            <w:pPr>
              <w:pStyle w:val="TAL"/>
            </w:pPr>
            <w:r w:rsidRPr="00F9618C">
              <w:t>Maximum requested bandwidth for the Downlink.</w:t>
            </w:r>
          </w:p>
        </w:tc>
        <w:tc>
          <w:tcPr>
            <w:tcW w:w="1350" w:type="dxa"/>
            <w:gridSpan w:val="2"/>
          </w:tcPr>
          <w:p w14:paraId="311F97F1" w14:textId="77777777" w:rsidR="00F238BD" w:rsidRPr="00F9618C" w:rsidRDefault="00F238BD" w:rsidP="007578CA">
            <w:pPr>
              <w:pStyle w:val="TAL"/>
            </w:pPr>
          </w:p>
        </w:tc>
      </w:tr>
      <w:tr w:rsidR="00F238BD" w:rsidRPr="00F9618C" w14:paraId="769C625F" w14:textId="77777777" w:rsidTr="007578CA">
        <w:trPr>
          <w:gridAfter w:val="1"/>
          <w:wAfter w:w="36" w:type="dxa"/>
          <w:cantSplit/>
          <w:jc w:val="center"/>
        </w:trPr>
        <w:tc>
          <w:tcPr>
            <w:tcW w:w="1609" w:type="dxa"/>
            <w:gridSpan w:val="2"/>
          </w:tcPr>
          <w:p w14:paraId="4BD58F26" w14:textId="77777777" w:rsidR="00F238BD" w:rsidRPr="00F9618C" w:rsidRDefault="00F238BD" w:rsidP="007578CA">
            <w:pPr>
              <w:pStyle w:val="TAL"/>
            </w:pPr>
            <w:r w:rsidRPr="00F9618C">
              <w:t>maxSuppBwDl</w:t>
            </w:r>
          </w:p>
        </w:tc>
        <w:tc>
          <w:tcPr>
            <w:tcW w:w="1800" w:type="dxa"/>
            <w:gridSpan w:val="2"/>
          </w:tcPr>
          <w:p w14:paraId="5AE186F6" w14:textId="77777777" w:rsidR="00F238BD" w:rsidRPr="00F9618C" w:rsidRDefault="00F238BD" w:rsidP="007578CA">
            <w:pPr>
              <w:pStyle w:val="TAL"/>
              <w:rPr>
                <w:rFonts w:cs="Arial"/>
              </w:rPr>
            </w:pPr>
            <w:r w:rsidRPr="00F9618C">
              <w:rPr>
                <w:rFonts w:cs="Arial"/>
              </w:rPr>
              <w:t>BitRateRm</w:t>
            </w:r>
          </w:p>
        </w:tc>
        <w:tc>
          <w:tcPr>
            <w:tcW w:w="361" w:type="dxa"/>
            <w:gridSpan w:val="2"/>
          </w:tcPr>
          <w:p w14:paraId="19036343" w14:textId="77777777" w:rsidR="00F238BD" w:rsidRPr="00F9618C" w:rsidRDefault="00F238BD" w:rsidP="007578CA">
            <w:pPr>
              <w:pStyle w:val="TAC"/>
            </w:pPr>
            <w:r w:rsidRPr="00F9618C">
              <w:t>O</w:t>
            </w:r>
          </w:p>
        </w:tc>
        <w:tc>
          <w:tcPr>
            <w:tcW w:w="1170" w:type="dxa"/>
            <w:gridSpan w:val="2"/>
          </w:tcPr>
          <w:p w14:paraId="3203B74A" w14:textId="77777777" w:rsidR="00F238BD" w:rsidRPr="00F9618C" w:rsidRDefault="00F238BD" w:rsidP="007578CA">
            <w:pPr>
              <w:pStyle w:val="TAC"/>
            </w:pPr>
            <w:r w:rsidRPr="00F9618C">
              <w:t>0..1</w:t>
            </w:r>
          </w:p>
        </w:tc>
        <w:tc>
          <w:tcPr>
            <w:tcW w:w="3329" w:type="dxa"/>
            <w:gridSpan w:val="2"/>
          </w:tcPr>
          <w:p w14:paraId="539B6354" w14:textId="77777777" w:rsidR="00F238BD" w:rsidRPr="00F9618C" w:rsidRDefault="00F238BD" w:rsidP="007578CA">
            <w:pPr>
              <w:pStyle w:val="TAL"/>
            </w:pPr>
            <w:r w:rsidRPr="00F9618C">
              <w:t>Maximum supported bandwidth for the Downlink.</w:t>
            </w:r>
          </w:p>
        </w:tc>
        <w:tc>
          <w:tcPr>
            <w:tcW w:w="1350" w:type="dxa"/>
            <w:gridSpan w:val="2"/>
          </w:tcPr>
          <w:p w14:paraId="0B3E785E" w14:textId="77777777" w:rsidR="00F238BD" w:rsidRPr="00F9618C" w:rsidRDefault="00F238BD" w:rsidP="007578CA">
            <w:pPr>
              <w:pStyle w:val="TAL"/>
            </w:pPr>
            <w:r w:rsidRPr="00F9618C">
              <w:t>IMS_SBI</w:t>
            </w:r>
          </w:p>
        </w:tc>
      </w:tr>
      <w:tr w:rsidR="00F238BD" w:rsidRPr="00F9618C" w14:paraId="23C7BAA8" w14:textId="77777777" w:rsidTr="007578CA">
        <w:trPr>
          <w:gridAfter w:val="1"/>
          <w:wAfter w:w="36" w:type="dxa"/>
          <w:cantSplit/>
          <w:jc w:val="center"/>
        </w:trPr>
        <w:tc>
          <w:tcPr>
            <w:tcW w:w="1609" w:type="dxa"/>
            <w:gridSpan w:val="2"/>
          </w:tcPr>
          <w:p w14:paraId="6876C780" w14:textId="77777777" w:rsidR="00F238BD" w:rsidRPr="00F9618C" w:rsidRDefault="00F238BD" w:rsidP="007578CA">
            <w:pPr>
              <w:pStyle w:val="TAL"/>
            </w:pPr>
            <w:r w:rsidRPr="00F9618C">
              <w:t>maxSuppBwUl</w:t>
            </w:r>
          </w:p>
        </w:tc>
        <w:tc>
          <w:tcPr>
            <w:tcW w:w="1800" w:type="dxa"/>
            <w:gridSpan w:val="2"/>
          </w:tcPr>
          <w:p w14:paraId="2FD07668" w14:textId="77777777" w:rsidR="00F238BD" w:rsidRPr="00F9618C" w:rsidRDefault="00F238BD" w:rsidP="007578CA">
            <w:pPr>
              <w:pStyle w:val="TAL"/>
              <w:rPr>
                <w:rFonts w:cs="Arial"/>
              </w:rPr>
            </w:pPr>
            <w:r w:rsidRPr="00F9618C">
              <w:rPr>
                <w:rFonts w:cs="Arial"/>
              </w:rPr>
              <w:t>BitRateRm</w:t>
            </w:r>
          </w:p>
        </w:tc>
        <w:tc>
          <w:tcPr>
            <w:tcW w:w="361" w:type="dxa"/>
            <w:gridSpan w:val="2"/>
          </w:tcPr>
          <w:p w14:paraId="6B5B45C0" w14:textId="77777777" w:rsidR="00F238BD" w:rsidRPr="00F9618C" w:rsidRDefault="00F238BD" w:rsidP="007578CA">
            <w:pPr>
              <w:pStyle w:val="TAC"/>
            </w:pPr>
            <w:r w:rsidRPr="00F9618C">
              <w:t>O</w:t>
            </w:r>
          </w:p>
        </w:tc>
        <w:tc>
          <w:tcPr>
            <w:tcW w:w="1170" w:type="dxa"/>
            <w:gridSpan w:val="2"/>
          </w:tcPr>
          <w:p w14:paraId="278FCC04" w14:textId="77777777" w:rsidR="00F238BD" w:rsidRPr="00F9618C" w:rsidRDefault="00F238BD" w:rsidP="007578CA">
            <w:pPr>
              <w:pStyle w:val="TAC"/>
            </w:pPr>
            <w:r w:rsidRPr="00F9618C">
              <w:t>0..1</w:t>
            </w:r>
          </w:p>
        </w:tc>
        <w:tc>
          <w:tcPr>
            <w:tcW w:w="3329" w:type="dxa"/>
            <w:gridSpan w:val="2"/>
          </w:tcPr>
          <w:p w14:paraId="52927345" w14:textId="77777777" w:rsidR="00F238BD" w:rsidRPr="00F9618C" w:rsidRDefault="00F238BD" w:rsidP="007578CA">
            <w:pPr>
              <w:pStyle w:val="TAL"/>
            </w:pPr>
            <w:r w:rsidRPr="00F9618C">
              <w:t>Maximum supported bandwidth for the Uplink.</w:t>
            </w:r>
          </w:p>
        </w:tc>
        <w:tc>
          <w:tcPr>
            <w:tcW w:w="1350" w:type="dxa"/>
            <w:gridSpan w:val="2"/>
          </w:tcPr>
          <w:p w14:paraId="575CF249" w14:textId="77777777" w:rsidR="00F238BD" w:rsidRPr="00F9618C" w:rsidRDefault="00F238BD" w:rsidP="007578CA">
            <w:pPr>
              <w:pStyle w:val="TAL"/>
            </w:pPr>
            <w:r w:rsidRPr="00F9618C">
              <w:t>IMS_SBI</w:t>
            </w:r>
          </w:p>
        </w:tc>
      </w:tr>
      <w:tr w:rsidR="00F238BD" w:rsidRPr="00F9618C" w14:paraId="751F1A7E" w14:textId="77777777" w:rsidTr="007578CA">
        <w:trPr>
          <w:gridAfter w:val="1"/>
          <w:wAfter w:w="36" w:type="dxa"/>
          <w:cantSplit/>
          <w:jc w:val="center"/>
        </w:trPr>
        <w:tc>
          <w:tcPr>
            <w:tcW w:w="1609" w:type="dxa"/>
            <w:gridSpan w:val="2"/>
          </w:tcPr>
          <w:p w14:paraId="4050743B" w14:textId="77777777" w:rsidR="00F238BD" w:rsidRPr="00F9618C" w:rsidRDefault="00F238BD" w:rsidP="007578CA">
            <w:pPr>
              <w:pStyle w:val="TAL"/>
            </w:pPr>
            <w:r w:rsidRPr="00F9618C">
              <w:t>minDesBwDl</w:t>
            </w:r>
          </w:p>
        </w:tc>
        <w:tc>
          <w:tcPr>
            <w:tcW w:w="1800" w:type="dxa"/>
            <w:gridSpan w:val="2"/>
          </w:tcPr>
          <w:p w14:paraId="6987D3EC" w14:textId="77777777" w:rsidR="00F238BD" w:rsidRPr="00F9618C" w:rsidRDefault="00F238BD" w:rsidP="007578CA">
            <w:pPr>
              <w:pStyle w:val="TAL"/>
              <w:rPr>
                <w:rFonts w:cs="Arial"/>
              </w:rPr>
            </w:pPr>
            <w:r w:rsidRPr="00F9618C">
              <w:rPr>
                <w:rFonts w:cs="Arial"/>
              </w:rPr>
              <w:t>BitRateRm</w:t>
            </w:r>
          </w:p>
        </w:tc>
        <w:tc>
          <w:tcPr>
            <w:tcW w:w="361" w:type="dxa"/>
            <w:gridSpan w:val="2"/>
          </w:tcPr>
          <w:p w14:paraId="1AD9F26F" w14:textId="77777777" w:rsidR="00F238BD" w:rsidRPr="00F9618C" w:rsidRDefault="00F238BD" w:rsidP="007578CA">
            <w:pPr>
              <w:pStyle w:val="TAC"/>
            </w:pPr>
            <w:r w:rsidRPr="00F9618C">
              <w:t>O</w:t>
            </w:r>
          </w:p>
        </w:tc>
        <w:tc>
          <w:tcPr>
            <w:tcW w:w="1170" w:type="dxa"/>
            <w:gridSpan w:val="2"/>
          </w:tcPr>
          <w:p w14:paraId="36363CCE" w14:textId="77777777" w:rsidR="00F238BD" w:rsidRPr="00F9618C" w:rsidRDefault="00F238BD" w:rsidP="007578CA">
            <w:pPr>
              <w:pStyle w:val="TAC"/>
            </w:pPr>
            <w:r w:rsidRPr="00F9618C">
              <w:t>0..1</w:t>
            </w:r>
          </w:p>
        </w:tc>
        <w:tc>
          <w:tcPr>
            <w:tcW w:w="3329" w:type="dxa"/>
            <w:gridSpan w:val="2"/>
          </w:tcPr>
          <w:p w14:paraId="59C77251" w14:textId="77777777" w:rsidR="00F238BD" w:rsidRPr="00F9618C" w:rsidRDefault="00F238BD" w:rsidP="007578CA">
            <w:pPr>
              <w:pStyle w:val="TAL"/>
            </w:pPr>
            <w:r w:rsidRPr="00F9618C">
              <w:t>Minimum desired bandwidth for the Downlink.</w:t>
            </w:r>
          </w:p>
        </w:tc>
        <w:tc>
          <w:tcPr>
            <w:tcW w:w="1350" w:type="dxa"/>
            <w:gridSpan w:val="2"/>
          </w:tcPr>
          <w:p w14:paraId="53797234" w14:textId="77777777" w:rsidR="00F238BD" w:rsidRPr="00F9618C" w:rsidRDefault="00F238BD" w:rsidP="007578CA">
            <w:pPr>
              <w:pStyle w:val="TAL"/>
            </w:pPr>
            <w:r w:rsidRPr="00F9618C">
              <w:t>IMS_SBI</w:t>
            </w:r>
          </w:p>
        </w:tc>
      </w:tr>
      <w:tr w:rsidR="00F238BD" w:rsidRPr="00F9618C" w14:paraId="3329C7BB" w14:textId="77777777" w:rsidTr="007578CA">
        <w:trPr>
          <w:gridAfter w:val="1"/>
          <w:wAfter w:w="36" w:type="dxa"/>
          <w:cantSplit/>
          <w:jc w:val="center"/>
        </w:trPr>
        <w:tc>
          <w:tcPr>
            <w:tcW w:w="1609" w:type="dxa"/>
            <w:gridSpan w:val="2"/>
          </w:tcPr>
          <w:p w14:paraId="4548394D" w14:textId="77777777" w:rsidR="00F238BD" w:rsidRPr="00F9618C" w:rsidRDefault="00F238BD" w:rsidP="007578CA">
            <w:pPr>
              <w:pStyle w:val="TAL"/>
            </w:pPr>
            <w:r w:rsidRPr="00F9618C">
              <w:t>minDesBwUl</w:t>
            </w:r>
          </w:p>
        </w:tc>
        <w:tc>
          <w:tcPr>
            <w:tcW w:w="1800" w:type="dxa"/>
            <w:gridSpan w:val="2"/>
          </w:tcPr>
          <w:p w14:paraId="7ECB1D9B" w14:textId="77777777" w:rsidR="00F238BD" w:rsidRPr="00F9618C" w:rsidRDefault="00F238BD" w:rsidP="007578CA">
            <w:pPr>
              <w:pStyle w:val="TAL"/>
              <w:rPr>
                <w:rFonts w:cs="Arial"/>
              </w:rPr>
            </w:pPr>
            <w:r w:rsidRPr="00F9618C">
              <w:rPr>
                <w:rFonts w:cs="Arial"/>
              </w:rPr>
              <w:t>BitRateRm</w:t>
            </w:r>
          </w:p>
        </w:tc>
        <w:tc>
          <w:tcPr>
            <w:tcW w:w="361" w:type="dxa"/>
            <w:gridSpan w:val="2"/>
          </w:tcPr>
          <w:p w14:paraId="513BACF5" w14:textId="77777777" w:rsidR="00F238BD" w:rsidRPr="00F9618C" w:rsidRDefault="00F238BD" w:rsidP="007578CA">
            <w:pPr>
              <w:pStyle w:val="TAC"/>
            </w:pPr>
            <w:r w:rsidRPr="00F9618C">
              <w:t>O</w:t>
            </w:r>
          </w:p>
        </w:tc>
        <w:tc>
          <w:tcPr>
            <w:tcW w:w="1170" w:type="dxa"/>
            <w:gridSpan w:val="2"/>
          </w:tcPr>
          <w:p w14:paraId="79671156" w14:textId="77777777" w:rsidR="00F238BD" w:rsidRPr="00F9618C" w:rsidRDefault="00F238BD" w:rsidP="007578CA">
            <w:pPr>
              <w:pStyle w:val="TAC"/>
            </w:pPr>
            <w:r w:rsidRPr="00F9618C">
              <w:t>0..1</w:t>
            </w:r>
          </w:p>
        </w:tc>
        <w:tc>
          <w:tcPr>
            <w:tcW w:w="3329" w:type="dxa"/>
            <w:gridSpan w:val="2"/>
          </w:tcPr>
          <w:p w14:paraId="02110463" w14:textId="77777777" w:rsidR="00F238BD" w:rsidRPr="00F9618C" w:rsidRDefault="00F238BD" w:rsidP="007578CA">
            <w:pPr>
              <w:pStyle w:val="TAL"/>
            </w:pPr>
            <w:r w:rsidRPr="00F9618C">
              <w:t>Minimum desired bandwidth for the Uplink.</w:t>
            </w:r>
          </w:p>
        </w:tc>
        <w:tc>
          <w:tcPr>
            <w:tcW w:w="1350" w:type="dxa"/>
            <w:gridSpan w:val="2"/>
          </w:tcPr>
          <w:p w14:paraId="61E1EC0E" w14:textId="77777777" w:rsidR="00F238BD" w:rsidRPr="00F9618C" w:rsidRDefault="00F238BD" w:rsidP="007578CA">
            <w:pPr>
              <w:pStyle w:val="TAL"/>
            </w:pPr>
            <w:r w:rsidRPr="00F9618C">
              <w:t>IMS_SBI</w:t>
            </w:r>
          </w:p>
        </w:tc>
      </w:tr>
      <w:tr w:rsidR="00F238BD" w:rsidRPr="00F9618C" w14:paraId="7BFDAEE2" w14:textId="77777777" w:rsidTr="007578CA">
        <w:trPr>
          <w:gridAfter w:val="1"/>
          <w:wAfter w:w="36" w:type="dxa"/>
          <w:cantSplit/>
          <w:jc w:val="center"/>
        </w:trPr>
        <w:tc>
          <w:tcPr>
            <w:tcW w:w="1609" w:type="dxa"/>
            <w:gridSpan w:val="2"/>
          </w:tcPr>
          <w:p w14:paraId="64E017F7" w14:textId="77777777" w:rsidR="00F238BD" w:rsidRPr="00F9618C" w:rsidRDefault="00F238BD" w:rsidP="007578CA">
            <w:pPr>
              <w:pStyle w:val="TAL"/>
            </w:pPr>
            <w:r w:rsidRPr="00F9618C">
              <w:t>mirBwUl</w:t>
            </w:r>
          </w:p>
        </w:tc>
        <w:tc>
          <w:tcPr>
            <w:tcW w:w="1800" w:type="dxa"/>
            <w:gridSpan w:val="2"/>
          </w:tcPr>
          <w:p w14:paraId="04044011" w14:textId="77777777" w:rsidR="00F238BD" w:rsidRPr="00F9618C" w:rsidRDefault="00F238BD" w:rsidP="007578CA">
            <w:pPr>
              <w:pStyle w:val="TAL"/>
            </w:pPr>
            <w:r w:rsidRPr="00F9618C">
              <w:rPr>
                <w:rFonts w:cs="Arial"/>
              </w:rPr>
              <w:t>BitRateRm</w:t>
            </w:r>
          </w:p>
        </w:tc>
        <w:tc>
          <w:tcPr>
            <w:tcW w:w="361" w:type="dxa"/>
            <w:gridSpan w:val="2"/>
          </w:tcPr>
          <w:p w14:paraId="321A7DC8" w14:textId="77777777" w:rsidR="00F238BD" w:rsidRPr="00F9618C" w:rsidRDefault="00F238BD" w:rsidP="007578CA">
            <w:pPr>
              <w:pStyle w:val="TAC"/>
            </w:pPr>
            <w:r w:rsidRPr="00F9618C">
              <w:t>O</w:t>
            </w:r>
          </w:p>
        </w:tc>
        <w:tc>
          <w:tcPr>
            <w:tcW w:w="1170" w:type="dxa"/>
            <w:gridSpan w:val="2"/>
          </w:tcPr>
          <w:p w14:paraId="3D581E93" w14:textId="77777777" w:rsidR="00F238BD" w:rsidRPr="00F9618C" w:rsidRDefault="00F238BD" w:rsidP="007578CA">
            <w:pPr>
              <w:pStyle w:val="TAC"/>
            </w:pPr>
            <w:r w:rsidRPr="00F9618C">
              <w:t>0..1</w:t>
            </w:r>
          </w:p>
        </w:tc>
        <w:tc>
          <w:tcPr>
            <w:tcW w:w="3329" w:type="dxa"/>
            <w:gridSpan w:val="2"/>
          </w:tcPr>
          <w:p w14:paraId="7899BABA" w14:textId="77777777" w:rsidR="00F238BD" w:rsidRPr="00F9618C" w:rsidRDefault="00F238BD" w:rsidP="007578CA">
            <w:pPr>
              <w:pStyle w:val="TAL"/>
            </w:pPr>
            <w:r w:rsidRPr="00F9618C">
              <w:t>Minimum requested bandwidth for the Uplink.</w:t>
            </w:r>
          </w:p>
        </w:tc>
        <w:tc>
          <w:tcPr>
            <w:tcW w:w="1350" w:type="dxa"/>
            <w:gridSpan w:val="2"/>
          </w:tcPr>
          <w:p w14:paraId="3C9D5CCB" w14:textId="77777777" w:rsidR="00F238BD" w:rsidRPr="00F9618C" w:rsidRDefault="00F238BD" w:rsidP="007578CA">
            <w:pPr>
              <w:pStyle w:val="TAL"/>
            </w:pPr>
          </w:p>
        </w:tc>
      </w:tr>
      <w:tr w:rsidR="00F238BD" w:rsidRPr="00F9618C" w14:paraId="23253D4B" w14:textId="77777777" w:rsidTr="007578CA">
        <w:trPr>
          <w:gridAfter w:val="1"/>
          <w:wAfter w:w="36" w:type="dxa"/>
          <w:cantSplit/>
          <w:jc w:val="center"/>
        </w:trPr>
        <w:tc>
          <w:tcPr>
            <w:tcW w:w="1609" w:type="dxa"/>
            <w:gridSpan w:val="2"/>
          </w:tcPr>
          <w:p w14:paraId="4E2B1DD2" w14:textId="77777777" w:rsidR="00F238BD" w:rsidRPr="00F9618C" w:rsidRDefault="00F238BD" w:rsidP="007578CA">
            <w:pPr>
              <w:pStyle w:val="TAL"/>
            </w:pPr>
            <w:r w:rsidRPr="00F9618C">
              <w:t>mirBwDl</w:t>
            </w:r>
          </w:p>
        </w:tc>
        <w:tc>
          <w:tcPr>
            <w:tcW w:w="1800" w:type="dxa"/>
            <w:gridSpan w:val="2"/>
          </w:tcPr>
          <w:p w14:paraId="6723D5BB" w14:textId="77777777" w:rsidR="00F238BD" w:rsidRPr="00F9618C" w:rsidRDefault="00F238BD" w:rsidP="007578CA">
            <w:pPr>
              <w:pStyle w:val="TAL"/>
            </w:pPr>
            <w:r w:rsidRPr="00F9618C">
              <w:rPr>
                <w:rFonts w:cs="Arial"/>
              </w:rPr>
              <w:t>BitRateRm</w:t>
            </w:r>
          </w:p>
        </w:tc>
        <w:tc>
          <w:tcPr>
            <w:tcW w:w="361" w:type="dxa"/>
            <w:gridSpan w:val="2"/>
          </w:tcPr>
          <w:p w14:paraId="64CB5BF8" w14:textId="77777777" w:rsidR="00F238BD" w:rsidRPr="00F9618C" w:rsidRDefault="00F238BD" w:rsidP="007578CA">
            <w:pPr>
              <w:pStyle w:val="TAC"/>
            </w:pPr>
            <w:r w:rsidRPr="00F9618C">
              <w:t>O</w:t>
            </w:r>
          </w:p>
        </w:tc>
        <w:tc>
          <w:tcPr>
            <w:tcW w:w="1170" w:type="dxa"/>
            <w:gridSpan w:val="2"/>
          </w:tcPr>
          <w:p w14:paraId="68942EA7" w14:textId="77777777" w:rsidR="00F238BD" w:rsidRPr="00F9618C" w:rsidRDefault="00F238BD" w:rsidP="007578CA">
            <w:pPr>
              <w:pStyle w:val="TAC"/>
            </w:pPr>
            <w:r w:rsidRPr="00F9618C">
              <w:t>0..1</w:t>
            </w:r>
          </w:p>
        </w:tc>
        <w:tc>
          <w:tcPr>
            <w:tcW w:w="3329" w:type="dxa"/>
            <w:gridSpan w:val="2"/>
          </w:tcPr>
          <w:p w14:paraId="17CEBCA6" w14:textId="77777777" w:rsidR="00F238BD" w:rsidRPr="00F9618C" w:rsidRDefault="00F238BD" w:rsidP="007578CA">
            <w:pPr>
              <w:pStyle w:val="TAL"/>
            </w:pPr>
            <w:r w:rsidRPr="00F9618C">
              <w:t>Minimum requested bandwidth for the Downlink.</w:t>
            </w:r>
          </w:p>
        </w:tc>
        <w:tc>
          <w:tcPr>
            <w:tcW w:w="1350" w:type="dxa"/>
            <w:gridSpan w:val="2"/>
          </w:tcPr>
          <w:p w14:paraId="7127E912" w14:textId="77777777" w:rsidR="00F238BD" w:rsidRPr="00F9618C" w:rsidRDefault="00F238BD" w:rsidP="007578CA">
            <w:pPr>
              <w:pStyle w:val="TAL"/>
            </w:pPr>
          </w:p>
        </w:tc>
      </w:tr>
      <w:tr w:rsidR="00F238BD" w:rsidRPr="00F9618C" w14:paraId="04A01099" w14:textId="77777777" w:rsidTr="007578CA">
        <w:trPr>
          <w:gridAfter w:val="1"/>
          <w:wAfter w:w="36" w:type="dxa"/>
          <w:cantSplit/>
          <w:jc w:val="center"/>
        </w:trPr>
        <w:tc>
          <w:tcPr>
            <w:tcW w:w="1609" w:type="dxa"/>
            <w:gridSpan w:val="2"/>
          </w:tcPr>
          <w:p w14:paraId="66AD337F" w14:textId="77777777" w:rsidR="00F238BD" w:rsidRPr="00F9618C" w:rsidRDefault="00F238BD" w:rsidP="007578CA">
            <w:pPr>
              <w:pStyle w:val="TAL"/>
            </w:pPr>
            <w:r w:rsidRPr="00F9618C">
              <w:t>fStatus</w:t>
            </w:r>
          </w:p>
        </w:tc>
        <w:tc>
          <w:tcPr>
            <w:tcW w:w="1800" w:type="dxa"/>
            <w:gridSpan w:val="2"/>
          </w:tcPr>
          <w:p w14:paraId="1D9D7365" w14:textId="77777777" w:rsidR="00F238BD" w:rsidRPr="00F9618C" w:rsidRDefault="00F238BD" w:rsidP="007578CA">
            <w:pPr>
              <w:pStyle w:val="TAL"/>
            </w:pPr>
            <w:r w:rsidRPr="00F9618C">
              <w:t>FlowStatus</w:t>
            </w:r>
          </w:p>
        </w:tc>
        <w:tc>
          <w:tcPr>
            <w:tcW w:w="361" w:type="dxa"/>
            <w:gridSpan w:val="2"/>
          </w:tcPr>
          <w:p w14:paraId="3C609E84" w14:textId="77777777" w:rsidR="00F238BD" w:rsidRPr="00F9618C" w:rsidRDefault="00F238BD" w:rsidP="007578CA">
            <w:pPr>
              <w:pStyle w:val="TAC"/>
            </w:pPr>
            <w:r w:rsidRPr="00F9618C">
              <w:t>O</w:t>
            </w:r>
          </w:p>
        </w:tc>
        <w:tc>
          <w:tcPr>
            <w:tcW w:w="1170" w:type="dxa"/>
            <w:gridSpan w:val="2"/>
          </w:tcPr>
          <w:p w14:paraId="61AE09F7" w14:textId="77777777" w:rsidR="00F238BD" w:rsidRPr="00F9618C" w:rsidRDefault="00F238BD" w:rsidP="007578CA">
            <w:pPr>
              <w:pStyle w:val="TAC"/>
            </w:pPr>
            <w:r w:rsidRPr="00F9618C">
              <w:t>0..1</w:t>
            </w:r>
          </w:p>
        </w:tc>
        <w:tc>
          <w:tcPr>
            <w:tcW w:w="3329" w:type="dxa"/>
            <w:gridSpan w:val="2"/>
          </w:tcPr>
          <w:p w14:paraId="6CC124AA" w14:textId="77777777" w:rsidR="00F238BD" w:rsidRPr="00F9618C" w:rsidRDefault="00F238BD" w:rsidP="007578CA">
            <w:pPr>
              <w:pStyle w:val="TAL"/>
            </w:pPr>
            <w:r w:rsidRPr="00F9618C">
              <w:t>Indicates whether the status of the service data flows is enabled, or disabled.</w:t>
            </w:r>
          </w:p>
        </w:tc>
        <w:tc>
          <w:tcPr>
            <w:tcW w:w="1350" w:type="dxa"/>
            <w:gridSpan w:val="2"/>
          </w:tcPr>
          <w:p w14:paraId="48A88917" w14:textId="77777777" w:rsidR="00F238BD" w:rsidRPr="00F9618C" w:rsidRDefault="00F238BD" w:rsidP="007578CA">
            <w:pPr>
              <w:pStyle w:val="TAL"/>
            </w:pPr>
          </w:p>
        </w:tc>
      </w:tr>
      <w:tr w:rsidR="00F238BD" w:rsidRPr="00F9618C" w14:paraId="17B20822" w14:textId="77777777" w:rsidTr="007578CA">
        <w:trPr>
          <w:gridAfter w:val="1"/>
          <w:wAfter w:w="36" w:type="dxa"/>
          <w:cantSplit/>
          <w:jc w:val="center"/>
        </w:trPr>
        <w:tc>
          <w:tcPr>
            <w:tcW w:w="1609" w:type="dxa"/>
            <w:gridSpan w:val="2"/>
          </w:tcPr>
          <w:p w14:paraId="0BA97DE0" w14:textId="77777777" w:rsidR="00F238BD" w:rsidRPr="00F9618C" w:rsidRDefault="00F238BD" w:rsidP="007578CA">
            <w:pPr>
              <w:pStyle w:val="TAL"/>
            </w:pPr>
            <w:r w:rsidRPr="00F9618C">
              <w:t>preemptCap</w:t>
            </w:r>
          </w:p>
        </w:tc>
        <w:tc>
          <w:tcPr>
            <w:tcW w:w="1800" w:type="dxa"/>
            <w:gridSpan w:val="2"/>
          </w:tcPr>
          <w:p w14:paraId="004EA803" w14:textId="77777777" w:rsidR="00F238BD" w:rsidRPr="00F9618C" w:rsidRDefault="00F238BD" w:rsidP="007578CA">
            <w:pPr>
              <w:pStyle w:val="TAL"/>
            </w:pPr>
            <w:r w:rsidRPr="00F9618C">
              <w:t>PreemptionCapabilityRm</w:t>
            </w:r>
          </w:p>
        </w:tc>
        <w:tc>
          <w:tcPr>
            <w:tcW w:w="361" w:type="dxa"/>
            <w:gridSpan w:val="2"/>
          </w:tcPr>
          <w:p w14:paraId="64901FF4" w14:textId="77777777" w:rsidR="00F238BD" w:rsidRPr="00F9618C" w:rsidRDefault="00F238BD" w:rsidP="007578CA">
            <w:pPr>
              <w:pStyle w:val="TAC"/>
            </w:pPr>
            <w:r w:rsidRPr="00F9618C">
              <w:t>O</w:t>
            </w:r>
          </w:p>
        </w:tc>
        <w:tc>
          <w:tcPr>
            <w:tcW w:w="1170" w:type="dxa"/>
            <w:gridSpan w:val="2"/>
          </w:tcPr>
          <w:p w14:paraId="0826BB92" w14:textId="77777777" w:rsidR="00F238BD" w:rsidRPr="00F9618C" w:rsidRDefault="00F238BD" w:rsidP="007578CA">
            <w:pPr>
              <w:pStyle w:val="TAC"/>
            </w:pPr>
            <w:r w:rsidRPr="00F9618C">
              <w:t>0..1</w:t>
            </w:r>
          </w:p>
        </w:tc>
        <w:tc>
          <w:tcPr>
            <w:tcW w:w="3329" w:type="dxa"/>
            <w:gridSpan w:val="2"/>
          </w:tcPr>
          <w:p w14:paraId="50F68F6D" w14:textId="77777777" w:rsidR="00F238BD" w:rsidRPr="00F9618C" w:rsidRDefault="00F238BD" w:rsidP="007578CA">
            <w:pPr>
              <w:pStyle w:val="TAL"/>
            </w:pPr>
            <w:r w:rsidRPr="00F9618C">
              <w:t>Defines whether the media flow may get resources that were already assigned to another media flow with a lower priority level.</w:t>
            </w:r>
          </w:p>
        </w:tc>
        <w:tc>
          <w:tcPr>
            <w:tcW w:w="1350" w:type="dxa"/>
            <w:gridSpan w:val="2"/>
          </w:tcPr>
          <w:p w14:paraId="1DE93C11" w14:textId="77777777" w:rsidR="00F238BD" w:rsidRPr="00F9618C" w:rsidRDefault="00F238BD" w:rsidP="007578CA">
            <w:pPr>
              <w:pStyle w:val="TAL"/>
            </w:pPr>
            <w:r w:rsidRPr="00F9618C">
              <w:t>MCPTT-Preemption</w:t>
            </w:r>
          </w:p>
        </w:tc>
      </w:tr>
      <w:tr w:rsidR="00F238BD" w:rsidRPr="00F9618C" w14:paraId="07C2EBB9" w14:textId="77777777" w:rsidTr="007578CA">
        <w:trPr>
          <w:gridAfter w:val="1"/>
          <w:wAfter w:w="36" w:type="dxa"/>
          <w:cantSplit/>
          <w:jc w:val="center"/>
        </w:trPr>
        <w:tc>
          <w:tcPr>
            <w:tcW w:w="1609" w:type="dxa"/>
            <w:gridSpan w:val="2"/>
          </w:tcPr>
          <w:p w14:paraId="23EEBD6C" w14:textId="77777777" w:rsidR="00F238BD" w:rsidRPr="00F9618C" w:rsidRDefault="00F238BD" w:rsidP="007578CA">
            <w:pPr>
              <w:pStyle w:val="TAL"/>
            </w:pPr>
            <w:r w:rsidRPr="00F9618C">
              <w:t>preemptVuln</w:t>
            </w:r>
          </w:p>
        </w:tc>
        <w:tc>
          <w:tcPr>
            <w:tcW w:w="1800" w:type="dxa"/>
            <w:gridSpan w:val="2"/>
          </w:tcPr>
          <w:p w14:paraId="18E58D23" w14:textId="77777777" w:rsidR="00F238BD" w:rsidRPr="00F9618C" w:rsidRDefault="00F238BD" w:rsidP="007578CA">
            <w:pPr>
              <w:pStyle w:val="TAL"/>
            </w:pPr>
            <w:r w:rsidRPr="00F9618C">
              <w:t>PreemptionVulnerabilityRm</w:t>
            </w:r>
          </w:p>
        </w:tc>
        <w:tc>
          <w:tcPr>
            <w:tcW w:w="361" w:type="dxa"/>
            <w:gridSpan w:val="2"/>
          </w:tcPr>
          <w:p w14:paraId="39643455" w14:textId="77777777" w:rsidR="00F238BD" w:rsidRPr="00F9618C" w:rsidRDefault="00F238BD" w:rsidP="007578CA">
            <w:pPr>
              <w:pStyle w:val="TAC"/>
            </w:pPr>
            <w:r w:rsidRPr="00F9618C">
              <w:t>O</w:t>
            </w:r>
          </w:p>
        </w:tc>
        <w:tc>
          <w:tcPr>
            <w:tcW w:w="1170" w:type="dxa"/>
            <w:gridSpan w:val="2"/>
          </w:tcPr>
          <w:p w14:paraId="543878B2" w14:textId="77777777" w:rsidR="00F238BD" w:rsidRPr="00F9618C" w:rsidRDefault="00F238BD" w:rsidP="007578CA">
            <w:pPr>
              <w:pStyle w:val="TAC"/>
            </w:pPr>
            <w:r w:rsidRPr="00F9618C">
              <w:t>0..1</w:t>
            </w:r>
          </w:p>
        </w:tc>
        <w:tc>
          <w:tcPr>
            <w:tcW w:w="3329" w:type="dxa"/>
            <w:gridSpan w:val="2"/>
          </w:tcPr>
          <w:p w14:paraId="157B1A03" w14:textId="77777777" w:rsidR="00F238BD" w:rsidRPr="00F9618C" w:rsidRDefault="00F238BD" w:rsidP="007578CA">
            <w:pPr>
              <w:pStyle w:val="TAL"/>
            </w:pPr>
            <w:r w:rsidRPr="00F9618C">
              <w:t>Defines whether the media flow may lose the resources assigned to it in order to admit a media flow with higher priority level.</w:t>
            </w:r>
          </w:p>
        </w:tc>
        <w:tc>
          <w:tcPr>
            <w:tcW w:w="1350" w:type="dxa"/>
            <w:gridSpan w:val="2"/>
          </w:tcPr>
          <w:p w14:paraId="2EA1944C" w14:textId="77777777" w:rsidR="00F238BD" w:rsidRPr="00F9618C" w:rsidRDefault="00F238BD" w:rsidP="007578CA">
            <w:pPr>
              <w:pStyle w:val="TAL"/>
            </w:pPr>
            <w:r w:rsidRPr="00F9618C">
              <w:t>MCPTT-Preemption</w:t>
            </w:r>
          </w:p>
        </w:tc>
      </w:tr>
      <w:tr w:rsidR="00F238BD" w:rsidRPr="00F9618C" w14:paraId="471FE537" w14:textId="77777777" w:rsidTr="007578CA">
        <w:trPr>
          <w:gridAfter w:val="1"/>
          <w:wAfter w:w="36" w:type="dxa"/>
          <w:cantSplit/>
          <w:jc w:val="center"/>
        </w:trPr>
        <w:tc>
          <w:tcPr>
            <w:tcW w:w="1609" w:type="dxa"/>
            <w:gridSpan w:val="2"/>
          </w:tcPr>
          <w:p w14:paraId="5BD9CFF4" w14:textId="77777777" w:rsidR="00F238BD" w:rsidRPr="00F9618C" w:rsidRDefault="00F238BD" w:rsidP="007578CA">
            <w:pPr>
              <w:pStyle w:val="TAL"/>
            </w:pPr>
            <w:r w:rsidRPr="00F9618C">
              <w:t>prioSharingInd</w:t>
            </w:r>
          </w:p>
        </w:tc>
        <w:tc>
          <w:tcPr>
            <w:tcW w:w="1800" w:type="dxa"/>
            <w:gridSpan w:val="2"/>
          </w:tcPr>
          <w:p w14:paraId="4E0BA2E0" w14:textId="77777777" w:rsidR="00F238BD" w:rsidRPr="00F9618C" w:rsidRDefault="00F238BD" w:rsidP="007578CA">
            <w:pPr>
              <w:pStyle w:val="TAL"/>
            </w:pPr>
            <w:r w:rsidRPr="00F9618C">
              <w:t>PrioritySharingIndicator</w:t>
            </w:r>
          </w:p>
        </w:tc>
        <w:tc>
          <w:tcPr>
            <w:tcW w:w="361" w:type="dxa"/>
            <w:gridSpan w:val="2"/>
          </w:tcPr>
          <w:p w14:paraId="2F74400C" w14:textId="77777777" w:rsidR="00F238BD" w:rsidRPr="00F9618C" w:rsidRDefault="00F238BD" w:rsidP="007578CA">
            <w:pPr>
              <w:pStyle w:val="TAC"/>
            </w:pPr>
            <w:r w:rsidRPr="00F9618C">
              <w:t>O</w:t>
            </w:r>
          </w:p>
        </w:tc>
        <w:tc>
          <w:tcPr>
            <w:tcW w:w="1170" w:type="dxa"/>
            <w:gridSpan w:val="2"/>
          </w:tcPr>
          <w:p w14:paraId="19C9C994" w14:textId="77777777" w:rsidR="00F238BD" w:rsidRPr="00F9618C" w:rsidRDefault="00F238BD" w:rsidP="007578CA">
            <w:pPr>
              <w:pStyle w:val="TAC"/>
            </w:pPr>
            <w:r w:rsidRPr="00F9618C">
              <w:t>0..1</w:t>
            </w:r>
          </w:p>
        </w:tc>
        <w:tc>
          <w:tcPr>
            <w:tcW w:w="3329" w:type="dxa"/>
            <w:gridSpan w:val="2"/>
          </w:tcPr>
          <w:p w14:paraId="6D46F599" w14:textId="77777777" w:rsidR="00F238BD" w:rsidRPr="00F9618C" w:rsidRDefault="00F238BD" w:rsidP="007578CA">
            <w:pPr>
              <w:pStyle w:val="TAL"/>
            </w:pPr>
            <w:r w:rsidRPr="00F9618C">
              <w:t>Indicates that the media flow is allowed to use the same ARP as media flows belonging to other "Individual Application Session Context" resources bound to the same PDU session.</w:t>
            </w:r>
          </w:p>
        </w:tc>
        <w:tc>
          <w:tcPr>
            <w:tcW w:w="1350" w:type="dxa"/>
            <w:gridSpan w:val="2"/>
          </w:tcPr>
          <w:p w14:paraId="5648EFAF" w14:textId="77777777" w:rsidR="00F238BD" w:rsidRPr="00F9618C" w:rsidRDefault="00F238BD" w:rsidP="007578CA">
            <w:pPr>
              <w:pStyle w:val="TAL"/>
            </w:pPr>
            <w:r w:rsidRPr="00F9618C">
              <w:t>PrioritySharing</w:t>
            </w:r>
          </w:p>
        </w:tc>
      </w:tr>
      <w:tr w:rsidR="00F238BD" w:rsidRPr="00F9618C" w14:paraId="05ADFB56" w14:textId="77777777" w:rsidTr="007578CA">
        <w:trPr>
          <w:gridAfter w:val="1"/>
          <w:wAfter w:w="36" w:type="dxa"/>
          <w:cantSplit/>
          <w:jc w:val="center"/>
        </w:trPr>
        <w:tc>
          <w:tcPr>
            <w:tcW w:w="1609" w:type="dxa"/>
            <w:gridSpan w:val="2"/>
          </w:tcPr>
          <w:p w14:paraId="2DA94440" w14:textId="77777777" w:rsidR="00F238BD" w:rsidRPr="00F9618C" w:rsidRDefault="00F238BD" w:rsidP="007578CA">
            <w:pPr>
              <w:pStyle w:val="TAL"/>
            </w:pPr>
            <w:r w:rsidRPr="00F9618C">
              <w:t>resPrio</w:t>
            </w:r>
          </w:p>
        </w:tc>
        <w:tc>
          <w:tcPr>
            <w:tcW w:w="1800" w:type="dxa"/>
            <w:gridSpan w:val="2"/>
          </w:tcPr>
          <w:p w14:paraId="51AC19D9" w14:textId="77777777" w:rsidR="00F238BD" w:rsidRPr="00F9618C" w:rsidRDefault="00F238BD" w:rsidP="007578CA">
            <w:pPr>
              <w:pStyle w:val="TAL"/>
            </w:pPr>
            <w:r w:rsidRPr="00F9618C">
              <w:t>ReservPriority</w:t>
            </w:r>
          </w:p>
        </w:tc>
        <w:tc>
          <w:tcPr>
            <w:tcW w:w="361" w:type="dxa"/>
            <w:gridSpan w:val="2"/>
          </w:tcPr>
          <w:p w14:paraId="5268886D" w14:textId="77777777" w:rsidR="00F238BD" w:rsidRPr="00F9618C" w:rsidRDefault="00F238BD" w:rsidP="007578CA">
            <w:pPr>
              <w:pStyle w:val="TAC"/>
            </w:pPr>
            <w:r w:rsidRPr="00F9618C">
              <w:t>O</w:t>
            </w:r>
          </w:p>
        </w:tc>
        <w:tc>
          <w:tcPr>
            <w:tcW w:w="1170" w:type="dxa"/>
            <w:gridSpan w:val="2"/>
          </w:tcPr>
          <w:p w14:paraId="0F469B56" w14:textId="77777777" w:rsidR="00F238BD" w:rsidRPr="00F9618C" w:rsidRDefault="00F238BD" w:rsidP="007578CA">
            <w:pPr>
              <w:pStyle w:val="TAC"/>
            </w:pPr>
            <w:r w:rsidRPr="00F9618C">
              <w:t>0..1</w:t>
            </w:r>
          </w:p>
        </w:tc>
        <w:tc>
          <w:tcPr>
            <w:tcW w:w="3329" w:type="dxa"/>
            <w:gridSpan w:val="2"/>
          </w:tcPr>
          <w:p w14:paraId="22C1EEA3" w14:textId="77777777" w:rsidR="00F238BD" w:rsidRPr="00F9618C" w:rsidRDefault="00F238BD" w:rsidP="007578CA">
            <w:pPr>
              <w:pStyle w:val="TAL"/>
            </w:pPr>
            <w:r w:rsidRPr="00F9618C">
              <w:t>Indicates the reservation priority.</w:t>
            </w:r>
          </w:p>
        </w:tc>
        <w:tc>
          <w:tcPr>
            <w:tcW w:w="1350" w:type="dxa"/>
            <w:gridSpan w:val="2"/>
          </w:tcPr>
          <w:p w14:paraId="04ECA621" w14:textId="77777777" w:rsidR="00F238BD" w:rsidRPr="00F9618C" w:rsidRDefault="00F238BD" w:rsidP="007578CA">
            <w:pPr>
              <w:pStyle w:val="TAL"/>
            </w:pPr>
          </w:p>
        </w:tc>
      </w:tr>
      <w:tr w:rsidR="00F238BD" w:rsidRPr="00F9618C" w14:paraId="121934EE" w14:textId="77777777" w:rsidTr="007578CA">
        <w:trPr>
          <w:gridAfter w:val="1"/>
          <w:wAfter w:w="36" w:type="dxa"/>
          <w:cantSplit/>
          <w:jc w:val="center"/>
        </w:trPr>
        <w:tc>
          <w:tcPr>
            <w:tcW w:w="1609" w:type="dxa"/>
            <w:gridSpan w:val="2"/>
          </w:tcPr>
          <w:p w14:paraId="7E8FC052" w14:textId="77777777" w:rsidR="00F238BD" w:rsidRPr="00F9618C" w:rsidRDefault="00F238BD" w:rsidP="007578CA">
            <w:pPr>
              <w:pStyle w:val="TAL"/>
            </w:pPr>
            <w:r w:rsidRPr="00F9618C">
              <w:t>rrBw</w:t>
            </w:r>
          </w:p>
        </w:tc>
        <w:tc>
          <w:tcPr>
            <w:tcW w:w="1800" w:type="dxa"/>
            <w:gridSpan w:val="2"/>
          </w:tcPr>
          <w:p w14:paraId="6BD1FED3" w14:textId="77777777" w:rsidR="00F238BD" w:rsidRPr="00F9618C" w:rsidRDefault="00F238BD" w:rsidP="007578CA">
            <w:pPr>
              <w:pStyle w:val="TAL"/>
            </w:pPr>
            <w:r w:rsidRPr="00F9618C">
              <w:t>BitRateRm</w:t>
            </w:r>
          </w:p>
        </w:tc>
        <w:tc>
          <w:tcPr>
            <w:tcW w:w="361" w:type="dxa"/>
            <w:gridSpan w:val="2"/>
          </w:tcPr>
          <w:p w14:paraId="7229DA5D" w14:textId="77777777" w:rsidR="00F238BD" w:rsidRPr="00F9618C" w:rsidRDefault="00F238BD" w:rsidP="007578CA">
            <w:pPr>
              <w:pStyle w:val="TAC"/>
            </w:pPr>
            <w:r w:rsidRPr="00F9618C">
              <w:t>O</w:t>
            </w:r>
          </w:p>
        </w:tc>
        <w:tc>
          <w:tcPr>
            <w:tcW w:w="1170" w:type="dxa"/>
            <w:gridSpan w:val="2"/>
          </w:tcPr>
          <w:p w14:paraId="4AAB0969" w14:textId="77777777" w:rsidR="00F238BD" w:rsidRPr="00F9618C" w:rsidRDefault="00F238BD" w:rsidP="007578CA">
            <w:pPr>
              <w:pStyle w:val="TAC"/>
            </w:pPr>
            <w:r w:rsidRPr="00F9618C">
              <w:t>0..1</w:t>
            </w:r>
          </w:p>
        </w:tc>
        <w:tc>
          <w:tcPr>
            <w:tcW w:w="3329" w:type="dxa"/>
            <w:gridSpan w:val="2"/>
          </w:tcPr>
          <w:p w14:paraId="1E94E314" w14:textId="77777777" w:rsidR="00F238BD" w:rsidRPr="00F9618C" w:rsidRDefault="00F238BD" w:rsidP="007578CA">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50D83940" w14:textId="77777777" w:rsidR="00F238BD" w:rsidRPr="00F9618C" w:rsidRDefault="00F238BD" w:rsidP="007578CA">
            <w:pPr>
              <w:pStyle w:val="TAL"/>
            </w:pPr>
            <w:r w:rsidRPr="00F9618C">
              <w:t>IMS_SBI</w:t>
            </w:r>
          </w:p>
        </w:tc>
      </w:tr>
      <w:tr w:rsidR="00F238BD" w:rsidRPr="00F9618C" w14:paraId="6801FC6F" w14:textId="77777777" w:rsidTr="007578CA">
        <w:trPr>
          <w:gridAfter w:val="1"/>
          <w:wAfter w:w="36" w:type="dxa"/>
          <w:cantSplit/>
          <w:jc w:val="center"/>
        </w:trPr>
        <w:tc>
          <w:tcPr>
            <w:tcW w:w="1609" w:type="dxa"/>
            <w:gridSpan w:val="2"/>
          </w:tcPr>
          <w:p w14:paraId="6C10386B" w14:textId="77777777" w:rsidR="00F238BD" w:rsidRPr="00F9618C" w:rsidRDefault="00F238BD" w:rsidP="007578CA">
            <w:pPr>
              <w:pStyle w:val="TAL"/>
            </w:pPr>
            <w:r w:rsidRPr="00F9618C">
              <w:t>rsBw</w:t>
            </w:r>
          </w:p>
        </w:tc>
        <w:tc>
          <w:tcPr>
            <w:tcW w:w="1800" w:type="dxa"/>
            <w:gridSpan w:val="2"/>
          </w:tcPr>
          <w:p w14:paraId="45515649" w14:textId="77777777" w:rsidR="00F238BD" w:rsidRPr="00F9618C" w:rsidRDefault="00F238BD" w:rsidP="007578CA">
            <w:pPr>
              <w:pStyle w:val="TAL"/>
            </w:pPr>
            <w:r w:rsidRPr="00F9618C">
              <w:t>BitRateRm</w:t>
            </w:r>
          </w:p>
        </w:tc>
        <w:tc>
          <w:tcPr>
            <w:tcW w:w="361" w:type="dxa"/>
            <w:gridSpan w:val="2"/>
          </w:tcPr>
          <w:p w14:paraId="5C67FA45" w14:textId="77777777" w:rsidR="00F238BD" w:rsidRPr="00F9618C" w:rsidRDefault="00F238BD" w:rsidP="007578CA">
            <w:pPr>
              <w:pStyle w:val="TAC"/>
            </w:pPr>
            <w:r w:rsidRPr="00F9618C">
              <w:t>O</w:t>
            </w:r>
          </w:p>
        </w:tc>
        <w:tc>
          <w:tcPr>
            <w:tcW w:w="1170" w:type="dxa"/>
            <w:gridSpan w:val="2"/>
          </w:tcPr>
          <w:p w14:paraId="1BF91B69" w14:textId="77777777" w:rsidR="00F238BD" w:rsidRPr="00F9618C" w:rsidRDefault="00F238BD" w:rsidP="007578CA">
            <w:pPr>
              <w:pStyle w:val="TAC"/>
            </w:pPr>
            <w:r w:rsidRPr="00F9618C">
              <w:t>0..1</w:t>
            </w:r>
          </w:p>
        </w:tc>
        <w:tc>
          <w:tcPr>
            <w:tcW w:w="3329" w:type="dxa"/>
            <w:gridSpan w:val="2"/>
          </w:tcPr>
          <w:p w14:paraId="3E9D45AA" w14:textId="77777777" w:rsidR="00F238BD" w:rsidRPr="00F9618C" w:rsidRDefault="00F238BD" w:rsidP="007578CA">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32865F47" w14:textId="77777777" w:rsidR="00F238BD" w:rsidRPr="00F9618C" w:rsidRDefault="00F238BD" w:rsidP="007578CA">
            <w:pPr>
              <w:pStyle w:val="TAL"/>
            </w:pPr>
            <w:r w:rsidRPr="00F9618C">
              <w:t>IMS_SBI</w:t>
            </w:r>
          </w:p>
        </w:tc>
      </w:tr>
      <w:tr w:rsidR="00F238BD" w:rsidRPr="00F9618C" w14:paraId="57E424BE" w14:textId="77777777" w:rsidTr="007578CA">
        <w:trPr>
          <w:gridAfter w:val="1"/>
          <w:wAfter w:w="36" w:type="dxa"/>
          <w:cantSplit/>
          <w:jc w:val="center"/>
        </w:trPr>
        <w:tc>
          <w:tcPr>
            <w:tcW w:w="1609" w:type="dxa"/>
            <w:gridSpan w:val="2"/>
          </w:tcPr>
          <w:p w14:paraId="2F3E1FC4" w14:textId="77777777" w:rsidR="00F238BD" w:rsidRPr="00F9618C" w:rsidRDefault="00F238BD" w:rsidP="007578CA">
            <w:pPr>
              <w:pStyle w:val="TAL"/>
            </w:pPr>
            <w:r w:rsidRPr="00F9618C">
              <w:t>codecs</w:t>
            </w:r>
          </w:p>
        </w:tc>
        <w:tc>
          <w:tcPr>
            <w:tcW w:w="1800" w:type="dxa"/>
            <w:gridSpan w:val="2"/>
          </w:tcPr>
          <w:p w14:paraId="7D557C30" w14:textId="77777777" w:rsidR="00F238BD" w:rsidRPr="00F9618C" w:rsidRDefault="00F238BD" w:rsidP="007578CA">
            <w:pPr>
              <w:pStyle w:val="TAL"/>
            </w:pPr>
            <w:r w:rsidRPr="00F9618C">
              <w:t>array(CodecData)</w:t>
            </w:r>
          </w:p>
        </w:tc>
        <w:tc>
          <w:tcPr>
            <w:tcW w:w="361" w:type="dxa"/>
            <w:gridSpan w:val="2"/>
          </w:tcPr>
          <w:p w14:paraId="538A4369" w14:textId="77777777" w:rsidR="00F238BD" w:rsidRPr="00F9618C" w:rsidRDefault="00F238BD" w:rsidP="007578CA">
            <w:pPr>
              <w:pStyle w:val="TAC"/>
            </w:pPr>
            <w:r w:rsidRPr="00F9618C">
              <w:t>O</w:t>
            </w:r>
          </w:p>
        </w:tc>
        <w:tc>
          <w:tcPr>
            <w:tcW w:w="1170" w:type="dxa"/>
            <w:gridSpan w:val="2"/>
          </w:tcPr>
          <w:p w14:paraId="7A48E44A" w14:textId="77777777" w:rsidR="00F238BD" w:rsidRPr="00F9618C" w:rsidRDefault="00F238BD" w:rsidP="007578CA">
            <w:pPr>
              <w:pStyle w:val="TAC"/>
            </w:pPr>
            <w:r w:rsidRPr="00F9618C">
              <w:t>1..2</w:t>
            </w:r>
          </w:p>
        </w:tc>
        <w:tc>
          <w:tcPr>
            <w:tcW w:w="3329" w:type="dxa"/>
            <w:gridSpan w:val="2"/>
          </w:tcPr>
          <w:p w14:paraId="596AE038" w14:textId="77777777" w:rsidR="00F238BD" w:rsidRPr="00F9618C" w:rsidRDefault="00F238BD" w:rsidP="007578CA">
            <w:pPr>
              <w:pStyle w:val="TAL"/>
            </w:pPr>
            <w:r w:rsidRPr="00F9618C">
              <w:t>Indicates the codec data.</w:t>
            </w:r>
          </w:p>
        </w:tc>
        <w:tc>
          <w:tcPr>
            <w:tcW w:w="1350" w:type="dxa"/>
            <w:gridSpan w:val="2"/>
          </w:tcPr>
          <w:p w14:paraId="7428AF90" w14:textId="77777777" w:rsidR="00F238BD" w:rsidRPr="00F9618C" w:rsidRDefault="00F238BD" w:rsidP="007578CA">
            <w:pPr>
              <w:pStyle w:val="TAL"/>
            </w:pPr>
          </w:p>
        </w:tc>
      </w:tr>
      <w:tr w:rsidR="00F238BD" w:rsidRPr="00F9618C" w14:paraId="4B9D3E22" w14:textId="77777777" w:rsidTr="007578CA">
        <w:trPr>
          <w:gridAfter w:val="1"/>
          <w:wAfter w:w="36" w:type="dxa"/>
          <w:cantSplit/>
          <w:jc w:val="center"/>
        </w:trPr>
        <w:tc>
          <w:tcPr>
            <w:tcW w:w="1609" w:type="dxa"/>
            <w:gridSpan w:val="2"/>
          </w:tcPr>
          <w:p w14:paraId="6662698F" w14:textId="77777777" w:rsidR="00F238BD" w:rsidRPr="00F9618C" w:rsidRDefault="00F238BD" w:rsidP="007578CA">
            <w:pPr>
              <w:pStyle w:val="TAL"/>
            </w:pPr>
            <w:r w:rsidRPr="00F9618C">
              <w:lastRenderedPageBreak/>
              <w:t>sharingKeyDl</w:t>
            </w:r>
          </w:p>
        </w:tc>
        <w:tc>
          <w:tcPr>
            <w:tcW w:w="1800" w:type="dxa"/>
            <w:gridSpan w:val="2"/>
          </w:tcPr>
          <w:p w14:paraId="6878794D" w14:textId="77777777" w:rsidR="00F238BD" w:rsidRPr="00F9618C" w:rsidRDefault="00F238BD" w:rsidP="007578CA">
            <w:pPr>
              <w:pStyle w:val="TAL"/>
            </w:pPr>
            <w:r w:rsidRPr="00F9618C">
              <w:t>Uint32Rm</w:t>
            </w:r>
          </w:p>
        </w:tc>
        <w:tc>
          <w:tcPr>
            <w:tcW w:w="361" w:type="dxa"/>
            <w:gridSpan w:val="2"/>
          </w:tcPr>
          <w:p w14:paraId="70D25D74" w14:textId="77777777" w:rsidR="00F238BD" w:rsidRPr="00F9618C" w:rsidRDefault="00F238BD" w:rsidP="007578CA">
            <w:pPr>
              <w:pStyle w:val="TAC"/>
            </w:pPr>
            <w:r w:rsidRPr="00F9618C">
              <w:t>O</w:t>
            </w:r>
          </w:p>
        </w:tc>
        <w:tc>
          <w:tcPr>
            <w:tcW w:w="1170" w:type="dxa"/>
            <w:gridSpan w:val="2"/>
          </w:tcPr>
          <w:p w14:paraId="51582D37" w14:textId="77777777" w:rsidR="00F238BD" w:rsidRPr="00F9618C" w:rsidRDefault="00F238BD" w:rsidP="007578CA">
            <w:pPr>
              <w:pStyle w:val="TAC"/>
            </w:pPr>
            <w:r w:rsidRPr="00F9618C">
              <w:t>0..1</w:t>
            </w:r>
          </w:p>
        </w:tc>
        <w:tc>
          <w:tcPr>
            <w:tcW w:w="3329" w:type="dxa"/>
            <w:gridSpan w:val="2"/>
          </w:tcPr>
          <w:p w14:paraId="3ECB7D68" w14:textId="77777777" w:rsidR="00F238BD" w:rsidRPr="00F9618C" w:rsidRDefault="00F238BD" w:rsidP="007578CA">
            <w:pPr>
              <w:pStyle w:val="TAL"/>
            </w:pPr>
            <w:r w:rsidRPr="00F9618C">
              <w:t>Identifies which media components share resources in the downlink direction.</w:t>
            </w:r>
          </w:p>
          <w:p w14:paraId="1F96E43D" w14:textId="77777777" w:rsidR="00F238BD" w:rsidRPr="00F9618C" w:rsidRDefault="00F238BD" w:rsidP="007578CA">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ABEA963" w14:textId="77777777" w:rsidR="00F238BD" w:rsidRPr="00F9618C" w:rsidRDefault="00F238BD" w:rsidP="007578CA">
            <w:pPr>
              <w:pStyle w:val="TAL"/>
            </w:pPr>
            <w:r w:rsidRPr="00F9618C">
              <w:t>If resource sharing does no longer apply for this media component, the "sharingKeyDl" attribute shall be set to "null".</w:t>
            </w:r>
          </w:p>
        </w:tc>
        <w:tc>
          <w:tcPr>
            <w:tcW w:w="1350" w:type="dxa"/>
            <w:gridSpan w:val="2"/>
          </w:tcPr>
          <w:p w14:paraId="7F7521C3" w14:textId="77777777" w:rsidR="00F238BD" w:rsidRPr="00F9618C" w:rsidRDefault="00F238BD" w:rsidP="007578CA">
            <w:pPr>
              <w:pStyle w:val="TAL"/>
            </w:pPr>
            <w:r w:rsidRPr="00F9618C">
              <w:t>ResourceSharing</w:t>
            </w:r>
          </w:p>
        </w:tc>
      </w:tr>
      <w:tr w:rsidR="00F238BD" w:rsidRPr="00F9618C" w14:paraId="78C86930" w14:textId="77777777" w:rsidTr="007578CA">
        <w:trPr>
          <w:gridAfter w:val="1"/>
          <w:wAfter w:w="36" w:type="dxa"/>
          <w:cantSplit/>
          <w:jc w:val="center"/>
        </w:trPr>
        <w:tc>
          <w:tcPr>
            <w:tcW w:w="1609" w:type="dxa"/>
            <w:gridSpan w:val="2"/>
          </w:tcPr>
          <w:p w14:paraId="6A6587C6" w14:textId="77777777" w:rsidR="00F238BD" w:rsidRPr="00F9618C" w:rsidRDefault="00F238BD" w:rsidP="007578CA">
            <w:pPr>
              <w:pStyle w:val="TAL"/>
            </w:pPr>
            <w:r w:rsidRPr="00F9618C">
              <w:t>sharingKeyUl</w:t>
            </w:r>
          </w:p>
        </w:tc>
        <w:tc>
          <w:tcPr>
            <w:tcW w:w="1800" w:type="dxa"/>
            <w:gridSpan w:val="2"/>
          </w:tcPr>
          <w:p w14:paraId="5416A692" w14:textId="77777777" w:rsidR="00F238BD" w:rsidRPr="00F9618C" w:rsidRDefault="00F238BD" w:rsidP="007578CA">
            <w:pPr>
              <w:pStyle w:val="TAL"/>
            </w:pPr>
            <w:r w:rsidRPr="00F9618C">
              <w:t>Uint32Rm</w:t>
            </w:r>
          </w:p>
        </w:tc>
        <w:tc>
          <w:tcPr>
            <w:tcW w:w="361" w:type="dxa"/>
            <w:gridSpan w:val="2"/>
          </w:tcPr>
          <w:p w14:paraId="0401219C" w14:textId="77777777" w:rsidR="00F238BD" w:rsidRPr="00F9618C" w:rsidRDefault="00F238BD" w:rsidP="007578CA">
            <w:pPr>
              <w:pStyle w:val="TAC"/>
            </w:pPr>
            <w:r w:rsidRPr="00F9618C">
              <w:t>O</w:t>
            </w:r>
          </w:p>
        </w:tc>
        <w:tc>
          <w:tcPr>
            <w:tcW w:w="1170" w:type="dxa"/>
            <w:gridSpan w:val="2"/>
          </w:tcPr>
          <w:p w14:paraId="3A7306BC" w14:textId="77777777" w:rsidR="00F238BD" w:rsidRPr="00F9618C" w:rsidRDefault="00F238BD" w:rsidP="007578CA">
            <w:pPr>
              <w:pStyle w:val="TAC"/>
            </w:pPr>
            <w:r w:rsidRPr="00F9618C">
              <w:t>0..1</w:t>
            </w:r>
          </w:p>
        </w:tc>
        <w:tc>
          <w:tcPr>
            <w:tcW w:w="3329" w:type="dxa"/>
            <w:gridSpan w:val="2"/>
          </w:tcPr>
          <w:p w14:paraId="69D62273" w14:textId="77777777" w:rsidR="00F238BD" w:rsidRPr="00F9618C" w:rsidRDefault="00F238BD" w:rsidP="007578CA">
            <w:pPr>
              <w:pStyle w:val="TAL"/>
            </w:pPr>
            <w:r w:rsidRPr="00F9618C">
              <w:t>Identifies which media components share resources in the uplink direction.</w:t>
            </w:r>
          </w:p>
          <w:p w14:paraId="56F492E8" w14:textId="77777777" w:rsidR="00F238BD" w:rsidRPr="00F9618C" w:rsidRDefault="00F238BD" w:rsidP="007578CA">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7FB4B527" w14:textId="77777777" w:rsidR="00F238BD" w:rsidRPr="00F9618C" w:rsidRDefault="00F238BD" w:rsidP="007578CA">
            <w:pPr>
              <w:pStyle w:val="TAL"/>
            </w:pPr>
            <w:r w:rsidRPr="00F9618C">
              <w:t>If resource sharing does no longer apply for this media component, the "sharingKeyUl" attribute shall be set to "null".</w:t>
            </w:r>
          </w:p>
        </w:tc>
        <w:tc>
          <w:tcPr>
            <w:tcW w:w="1350" w:type="dxa"/>
            <w:gridSpan w:val="2"/>
          </w:tcPr>
          <w:p w14:paraId="5296A86E" w14:textId="77777777" w:rsidR="00F238BD" w:rsidRPr="00F9618C" w:rsidRDefault="00F238BD" w:rsidP="007578CA">
            <w:pPr>
              <w:pStyle w:val="TAL"/>
            </w:pPr>
            <w:r w:rsidRPr="00F9618C">
              <w:t>ResourceSharing</w:t>
            </w:r>
          </w:p>
        </w:tc>
      </w:tr>
      <w:tr w:rsidR="00F238BD" w:rsidRPr="00F9618C" w14:paraId="4FC9AC14" w14:textId="77777777" w:rsidTr="007578CA">
        <w:trPr>
          <w:gridAfter w:val="1"/>
          <w:wAfter w:w="36" w:type="dxa"/>
          <w:cantSplit/>
          <w:jc w:val="center"/>
        </w:trPr>
        <w:tc>
          <w:tcPr>
            <w:tcW w:w="1609" w:type="dxa"/>
            <w:gridSpan w:val="2"/>
          </w:tcPr>
          <w:p w14:paraId="3B783F7D" w14:textId="77777777" w:rsidR="00F238BD" w:rsidRPr="00F9618C" w:rsidRDefault="00F238BD" w:rsidP="007578CA">
            <w:pPr>
              <w:pStyle w:val="TAL"/>
            </w:pPr>
            <w:r w:rsidRPr="00F9618C">
              <w:t>tsnQos</w:t>
            </w:r>
          </w:p>
        </w:tc>
        <w:tc>
          <w:tcPr>
            <w:tcW w:w="1800" w:type="dxa"/>
            <w:gridSpan w:val="2"/>
          </w:tcPr>
          <w:p w14:paraId="0F286B5D" w14:textId="77777777" w:rsidR="00F238BD" w:rsidRPr="00F9618C" w:rsidRDefault="00F238BD" w:rsidP="007578CA">
            <w:pPr>
              <w:pStyle w:val="TAL"/>
            </w:pPr>
            <w:r w:rsidRPr="00F9618C">
              <w:t>TsnQoSContainerRm</w:t>
            </w:r>
          </w:p>
        </w:tc>
        <w:tc>
          <w:tcPr>
            <w:tcW w:w="361" w:type="dxa"/>
            <w:gridSpan w:val="2"/>
          </w:tcPr>
          <w:p w14:paraId="1CAB972B" w14:textId="77777777" w:rsidR="00F238BD" w:rsidRPr="00F9618C" w:rsidRDefault="00F238BD" w:rsidP="007578CA">
            <w:pPr>
              <w:pStyle w:val="TAC"/>
            </w:pPr>
            <w:r w:rsidRPr="00F9618C">
              <w:t>O</w:t>
            </w:r>
          </w:p>
        </w:tc>
        <w:tc>
          <w:tcPr>
            <w:tcW w:w="1170" w:type="dxa"/>
            <w:gridSpan w:val="2"/>
          </w:tcPr>
          <w:p w14:paraId="7DD311ED" w14:textId="77777777" w:rsidR="00F238BD" w:rsidRPr="00F9618C" w:rsidRDefault="00F238BD" w:rsidP="007578CA">
            <w:pPr>
              <w:pStyle w:val="TAC"/>
            </w:pPr>
            <w:r w:rsidRPr="00F9618C">
              <w:rPr>
                <w:lang w:eastAsia="zh-CN"/>
              </w:rPr>
              <w:t>0..1</w:t>
            </w:r>
          </w:p>
        </w:tc>
        <w:tc>
          <w:tcPr>
            <w:tcW w:w="3329" w:type="dxa"/>
            <w:gridSpan w:val="2"/>
          </w:tcPr>
          <w:p w14:paraId="2563B1FA" w14:textId="77777777" w:rsidR="00F238BD" w:rsidRPr="00F9618C" w:rsidRDefault="00F238BD" w:rsidP="007578CA">
            <w:pPr>
              <w:pStyle w:val="TAL"/>
            </w:pPr>
            <w:r w:rsidRPr="00F9618C">
              <w:t>Transports QoS parameters for TSC traffic.</w:t>
            </w:r>
          </w:p>
        </w:tc>
        <w:tc>
          <w:tcPr>
            <w:tcW w:w="1350" w:type="dxa"/>
            <w:gridSpan w:val="2"/>
          </w:tcPr>
          <w:p w14:paraId="7CAF877A" w14:textId="77777777" w:rsidR="00F238BD" w:rsidRPr="00F9618C" w:rsidRDefault="00F238BD" w:rsidP="007578CA">
            <w:pPr>
              <w:pStyle w:val="TAL"/>
            </w:pPr>
            <w:r w:rsidRPr="00F9618C">
              <w:t>TimeSensitiveNetworking</w:t>
            </w:r>
          </w:p>
          <w:p w14:paraId="74ED5458" w14:textId="77777777" w:rsidR="00F238BD" w:rsidRPr="00F9618C" w:rsidRDefault="00F238BD" w:rsidP="007578CA">
            <w:pPr>
              <w:pStyle w:val="TAL"/>
            </w:pPr>
          </w:p>
        </w:tc>
      </w:tr>
      <w:tr w:rsidR="00F238BD" w:rsidRPr="00F9618C" w14:paraId="168D55A1" w14:textId="77777777" w:rsidTr="007578CA">
        <w:trPr>
          <w:gridAfter w:val="1"/>
          <w:wAfter w:w="36" w:type="dxa"/>
          <w:cantSplit/>
          <w:jc w:val="center"/>
        </w:trPr>
        <w:tc>
          <w:tcPr>
            <w:tcW w:w="1609" w:type="dxa"/>
            <w:gridSpan w:val="2"/>
          </w:tcPr>
          <w:p w14:paraId="06DB5BB4" w14:textId="77777777" w:rsidR="00F238BD" w:rsidRPr="00F9618C" w:rsidRDefault="00F238BD" w:rsidP="007578CA">
            <w:pPr>
              <w:pStyle w:val="TAL"/>
            </w:pPr>
            <w:r w:rsidRPr="00F9618C">
              <w:t>tscaiInputUl</w:t>
            </w:r>
          </w:p>
        </w:tc>
        <w:tc>
          <w:tcPr>
            <w:tcW w:w="1800" w:type="dxa"/>
            <w:gridSpan w:val="2"/>
          </w:tcPr>
          <w:p w14:paraId="2859B31A" w14:textId="77777777" w:rsidR="00F238BD" w:rsidRPr="00F9618C" w:rsidRDefault="00F238BD" w:rsidP="007578CA">
            <w:pPr>
              <w:pStyle w:val="TAL"/>
            </w:pPr>
            <w:r w:rsidRPr="00F9618C">
              <w:t>TscaiInputContainer</w:t>
            </w:r>
          </w:p>
        </w:tc>
        <w:tc>
          <w:tcPr>
            <w:tcW w:w="361" w:type="dxa"/>
            <w:gridSpan w:val="2"/>
          </w:tcPr>
          <w:p w14:paraId="1438B474" w14:textId="77777777" w:rsidR="00F238BD" w:rsidRPr="00F9618C" w:rsidRDefault="00F238BD" w:rsidP="007578CA">
            <w:pPr>
              <w:pStyle w:val="TAC"/>
            </w:pPr>
            <w:r w:rsidRPr="00F9618C">
              <w:t>O</w:t>
            </w:r>
          </w:p>
        </w:tc>
        <w:tc>
          <w:tcPr>
            <w:tcW w:w="1170" w:type="dxa"/>
            <w:gridSpan w:val="2"/>
          </w:tcPr>
          <w:p w14:paraId="5E6F8EF8" w14:textId="77777777" w:rsidR="00F238BD" w:rsidRPr="00F9618C" w:rsidRDefault="00F238BD" w:rsidP="007578CA">
            <w:pPr>
              <w:pStyle w:val="TAC"/>
            </w:pPr>
            <w:r w:rsidRPr="00F9618C">
              <w:rPr>
                <w:lang w:eastAsia="zh-CN"/>
              </w:rPr>
              <w:t>0..1</w:t>
            </w:r>
          </w:p>
        </w:tc>
        <w:tc>
          <w:tcPr>
            <w:tcW w:w="3329" w:type="dxa"/>
            <w:gridSpan w:val="2"/>
          </w:tcPr>
          <w:p w14:paraId="78CCAF36" w14:textId="77777777" w:rsidR="00F238BD" w:rsidRPr="00F9618C" w:rsidRDefault="00F238BD" w:rsidP="007578CA">
            <w:pPr>
              <w:pStyle w:val="TAL"/>
            </w:pPr>
            <w:r w:rsidRPr="00F9618C">
              <w:t>Transports TSCAI input parameters for TSC traffic at the ingress interface of the DS-TT/UE (uplink flow direction).</w:t>
            </w:r>
          </w:p>
        </w:tc>
        <w:tc>
          <w:tcPr>
            <w:tcW w:w="1350" w:type="dxa"/>
            <w:gridSpan w:val="2"/>
          </w:tcPr>
          <w:p w14:paraId="5F6A92C4" w14:textId="77777777" w:rsidR="00F238BD" w:rsidRPr="00F9618C" w:rsidRDefault="00F238BD" w:rsidP="007578CA">
            <w:pPr>
              <w:pStyle w:val="TAL"/>
            </w:pPr>
            <w:r w:rsidRPr="00F9618C">
              <w:t>TimeSensitiveNetworking</w:t>
            </w:r>
          </w:p>
        </w:tc>
      </w:tr>
      <w:tr w:rsidR="00F238BD" w:rsidRPr="00F9618C" w14:paraId="4AE69750" w14:textId="77777777" w:rsidTr="007578CA">
        <w:trPr>
          <w:gridAfter w:val="1"/>
          <w:wAfter w:w="36" w:type="dxa"/>
          <w:cantSplit/>
          <w:jc w:val="center"/>
        </w:trPr>
        <w:tc>
          <w:tcPr>
            <w:tcW w:w="1609" w:type="dxa"/>
            <w:gridSpan w:val="2"/>
          </w:tcPr>
          <w:p w14:paraId="471AAE98" w14:textId="77777777" w:rsidR="00F238BD" w:rsidRPr="00F9618C" w:rsidRDefault="00F238BD" w:rsidP="007578CA">
            <w:pPr>
              <w:pStyle w:val="TAL"/>
            </w:pPr>
            <w:r w:rsidRPr="00F9618C">
              <w:t>tscaiInputDl</w:t>
            </w:r>
          </w:p>
        </w:tc>
        <w:tc>
          <w:tcPr>
            <w:tcW w:w="1800" w:type="dxa"/>
            <w:gridSpan w:val="2"/>
          </w:tcPr>
          <w:p w14:paraId="65A8E465" w14:textId="77777777" w:rsidR="00F238BD" w:rsidRPr="00F9618C" w:rsidRDefault="00F238BD" w:rsidP="007578CA">
            <w:pPr>
              <w:pStyle w:val="TAL"/>
            </w:pPr>
            <w:r w:rsidRPr="00F9618C">
              <w:t>TscaiInputContainer</w:t>
            </w:r>
          </w:p>
        </w:tc>
        <w:tc>
          <w:tcPr>
            <w:tcW w:w="361" w:type="dxa"/>
            <w:gridSpan w:val="2"/>
          </w:tcPr>
          <w:p w14:paraId="1B4ED51B" w14:textId="77777777" w:rsidR="00F238BD" w:rsidRPr="00F9618C" w:rsidRDefault="00F238BD" w:rsidP="007578CA">
            <w:pPr>
              <w:pStyle w:val="TAC"/>
            </w:pPr>
            <w:r w:rsidRPr="00F9618C">
              <w:t>O</w:t>
            </w:r>
          </w:p>
        </w:tc>
        <w:tc>
          <w:tcPr>
            <w:tcW w:w="1170" w:type="dxa"/>
            <w:gridSpan w:val="2"/>
          </w:tcPr>
          <w:p w14:paraId="3A521B31" w14:textId="77777777" w:rsidR="00F238BD" w:rsidRPr="00F9618C" w:rsidRDefault="00F238BD" w:rsidP="007578CA">
            <w:pPr>
              <w:pStyle w:val="TAC"/>
            </w:pPr>
            <w:r w:rsidRPr="00F9618C">
              <w:rPr>
                <w:lang w:eastAsia="zh-CN"/>
              </w:rPr>
              <w:t>0..1</w:t>
            </w:r>
          </w:p>
        </w:tc>
        <w:tc>
          <w:tcPr>
            <w:tcW w:w="3329" w:type="dxa"/>
            <w:gridSpan w:val="2"/>
          </w:tcPr>
          <w:p w14:paraId="7AE9EAFB" w14:textId="77777777" w:rsidR="00F238BD" w:rsidRPr="00F9618C" w:rsidRDefault="00F238BD" w:rsidP="007578CA">
            <w:pPr>
              <w:pStyle w:val="TAL"/>
            </w:pPr>
            <w:r w:rsidRPr="00F9618C">
              <w:t>Transports TSCAI input parameters for TSC traffic at the ingress of the NW-TT (downlink flow direction).</w:t>
            </w:r>
          </w:p>
        </w:tc>
        <w:tc>
          <w:tcPr>
            <w:tcW w:w="1350" w:type="dxa"/>
            <w:gridSpan w:val="2"/>
          </w:tcPr>
          <w:p w14:paraId="7AE8AA9F" w14:textId="77777777" w:rsidR="00F238BD" w:rsidRPr="00F9618C" w:rsidRDefault="00F238BD" w:rsidP="007578CA">
            <w:pPr>
              <w:pStyle w:val="TAL"/>
            </w:pPr>
            <w:r w:rsidRPr="00F9618C">
              <w:t>TimeSensitiveNetworking</w:t>
            </w:r>
          </w:p>
        </w:tc>
      </w:tr>
      <w:tr w:rsidR="00F238BD" w:rsidRPr="00F9618C" w14:paraId="73D09C6F" w14:textId="77777777" w:rsidTr="007578CA">
        <w:trPr>
          <w:gridAfter w:val="1"/>
          <w:wAfter w:w="36" w:type="dxa"/>
          <w:cantSplit/>
          <w:jc w:val="center"/>
        </w:trPr>
        <w:tc>
          <w:tcPr>
            <w:tcW w:w="1609" w:type="dxa"/>
            <w:gridSpan w:val="2"/>
          </w:tcPr>
          <w:p w14:paraId="0B47B427" w14:textId="77777777" w:rsidR="00F238BD" w:rsidRPr="00F9618C" w:rsidRDefault="00F238BD" w:rsidP="007578CA">
            <w:pPr>
              <w:pStyle w:val="TAL"/>
            </w:pPr>
            <w:r w:rsidRPr="00F9618C">
              <w:t>tscaiTimeDom</w:t>
            </w:r>
          </w:p>
        </w:tc>
        <w:tc>
          <w:tcPr>
            <w:tcW w:w="1800" w:type="dxa"/>
            <w:gridSpan w:val="2"/>
          </w:tcPr>
          <w:p w14:paraId="58D6F8B5" w14:textId="77777777" w:rsidR="00F238BD" w:rsidRPr="00F9618C" w:rsidRDefault="00F238BD" w:rsidP="007578CA">
            <w:pPr>
              <w:pStyle w:val="TAL"/>
            </w:pPr>
            <w:r w:rsidRPr="00F9618C">
              <w:rPr>
                <w:lang w:eastAsia="zh-CN"/>
              </w:rPr>
              <w:t>Uinteger</w:t>
            </w:r>
          </w:p>
        </w:tc>
        <w:tc>
          <w:tcPr>
            <w:tcW w:w="361" w:type="dxa"/>
            <w:gridSpan w:val="2"/>
          </w:tcPr>
          <w:p w14:paraId="4A102EF7" w14:textId="77777777" w:rsidR="00F238BD" w:rsidRPr="00F9618C" w:rsidRDefault="00F238BD" w:rsidP="007578CA">
            <w:pPr>
              <w:pStyle w:val="TAC"/>
            </w:pPr>
            <w:r w:rsidRPr="00F9618C">
              <w:rPr>
                <w:lang w:eastAsia="zh-CN"/>
              </w:rPr>
              <w:t>O</w:t>
            </w:r>
          </w:p>
        </w:tc>
        <w:tc>
          <w:tcPr>
            <w:tcW w:w="1170" w:type="dxa"/>
            <w:gridSpan w:val="2"/>
          </w:tcPr>
          <w:p w14:paraId="69E69331" w14:textId="77777777" w:rsidR="00F238BD" w:rsidRPr="00F9618C" w:rsidRDefault="00F238BD" w:rsidP="007578CA">
            <w:pPr>
              <w:pStyle w:val="TAC"/>
              <w:rPr>
                <w:lang w:eastAsia="zh-CN"/>
              </w:rPr>
            </w:pPr>
            <w:r w:rsidRPr="00F9618C">
              <w:rPr>
                <w:lang w:eastAsia="zh-CN"/>
              </w:rPr>
              <w:t>0..1</w:t>
            </w:r>
          </w:p>
        </w:tc>
        <w:tc>
          <w:tcPr>
            <w:tcW w:w="3329" w:type="dxa"/>
            <w:gridSpan w:val="2"/>
          </w:tcPr>
          <w:p w14:paraId="4DA9BA5B" w14:textId="77777777" w:rsidR="00F238BD" w:rsidRPr="00F9618C" w:rsidRDefault="00F238BD" w:rsidP="007578CA">
            <w:pPr>
              <w:pStyle w:val="TAL"/>
            </w:pPr>
            <w:r w:rsidRPr="00F9618C">
              <w:rPr>
                <w:lang w:eastAsia="zh-CN"/>
              </w:rPr>
              <w:t>Indicates the (g)PTP domain that the (TSN)AF is located in.</w:t>
            </w:r>
          </w:p>
        </w:tc>
        <w:tc>
          <w:tcPr>
            <w:tcW w:w="1350" w:type="dxa"/>
            <w:gridSpan w:val="2"/>
          </w:tcPr>
          <w:p w14:paraId="035F230F" w14:textId="77777777" w:rsidR="00F238BD" w:rsidRPr="00F9618C" w:rsidRDefault="00F238BD" w:rsidP="007578CA">
            <w:pPr>
              <w:pStyle w:val="TAL"/>
            </w:pPr>
            <w:r w:rsidRPr="00F9618C">
              <w:rPr>
                <w:lang w:eastAsia="zh-CN"/>
              </w:rPr>
              <w:t>TimeSensitive</w:t>
            </w:r>
            <w:r w:rsidRPr="00F9618C">
              <w:t>Communication</w:t>
            </w:r>
          </w:p>
        </w:tc>
      </w:tr>
      <w:tr w:rsidR="00F238BD" w:rsidRPr="00F9618C" w14:paraId="722ED760" w14:textId="77777777" w:rsidTr="007578CA">
        <w:trPr>
          <w:gridBefore w:val="1"/>
          <w:wBefore w:w="36" w:type="dxa"/>
          <w:cantSplit/>
          <w:jc w:val="center"/>
        </w:trPr>
        <w:tc>
          <w:tcPr>
            <w:tcW w:w="1609" w:type="dxa"/>
            <w:gridSpan w:val="2"/>
          </w:tcPr>
          <w:p w14:paraId="250E520D" w14:textId="77777777" w:rsidR="00F238BD" w:rsidRPr="00F9618C" w:rsidRDefault="00F238BD" w:rsidP="007578CA">
            <w:pPr>
              <w:pStyle w:val="TAL"/>
            </w:pPr>
            <w:r w:rsidRPr="00F9618C">
              <w:t>capBatAdaptation</w:t>
            </w:r>
          </w:p>
        </w:tc>
        <w:tc>
          <w:tcPr>
            <w:tcW w:w="1800" w:type="dxa"/>
            <w:gridSpan w:val="2"/>
          </w:tcPr>
          <w:p w14:paraId="316E7CCA" w14:textId="77777777" w:rsidR="00F238BD" w:rsidRPr="00F9618C" w:rsidRDefault="00F238BD" w:rsidP="007578CA">
            <w:pPr>
              <w:pStyle w:val="TAL"/>
              <w:rPr>
                <w:lang w:eastAsia="zh-CN"/>
              </w:rPr>
            </w:pPr>
            <w:r w:rsidRPr="00F9618C">
              <w:rPr>
                <w:lang w:eastAsia="zh-CN"/>
              </w:rPr>
              <w:t>boolean</w:t>
            </w:r>
          </w:p>
        </w:tc>
        <w:tc>
          <w:tcPr>
            <w:tcW w:w="361" w:type="dxa"/>
            <w:gridSpan w:val="2"/>
          </w:tcPr>
          <w:p w14:paraId="76B61078" w14:textId="77777777" w:rsidR="00F238BD" w:rsidRPr="00F9618C" w:rsidRDefault="00F238BD" w:rsidP="007578CA">
            <w:pPr>
              <w:pStyle w:val="TAC"/>
              <w:rPr>
                <w:lang w:eastAsia="zh-CN"/>
              </w:rPr>
            </w:pPr>
            <w:r w:rsidRPr="00F9618C">
              <w:rPr>
                <w:lang w:eastAsia="zh-CN"/>
              </w:rPr>
              <w:t>O</w:t>
            </w:r>
          </w:p>
        </w:tc>
        <w:tc>
          <w:tcPr>
            <w:tcW w:w="1170" w:type="dxa"/>
            <w:gridSpan w:val="2"/>
          </w:tcPr>
          <w:p w14:paraId="41A2C98C" w14:textId="77777777" w:rsidR="00F238BD" w:rsidRPr="00F9618C" w:rsidRDefault="00F238BD" w:rsidP="007578CA">
            <w:pPr>
              <w:pStyle w:val="TAC"/>
              <w:rPr>
                <w:lang w:eastAsia="zh-CN"/>
              </w:rPr>
            </w:pPr>
            <w:r w:rsidRPr="00F9618C">
              <w:rPr>
                <w:lang w:eastAsia="zh-CN"/>
              </w:rPr>
              <w:t>0..1</w:t>
            </w:r>
          </w:p>
        </w:tc>
        <w:tc>
          <w:tcPr>
            <w:tcW w:w="3329" w:type="dxa"/>
            <w:gridSpan w:val="2"/>
          </w:tcPr>
          <w:p w14:paraId="1D1AE6BD" w14:textId="77777777" w:rsidR="00F238BD" w:rsidRPr="00F9618C" w:rsidRDefault="00F238BD" w:rsidP="007578CA">
            <w:pPr>
              <w:pStyle w:val="TAL"/>
              <w:rPr>
                <w:lang w:eastAsia="zh-CN"/>
              </w:rPr>
            </w:pPr>
            <w:r w:rsidRPr="00F9618C">
              <w:t>Indicates the capability for AF to adjust the burst sending time, when it is supported and set to "true".</w:t>
            </w:r>
          </w:p>
          <w:p w14:paraId="2C12A333" w14:textId="77777777" w:rsidR="00F238BD" w:rsidRPr="00F9618C" w:rsidRDefault="00F238BD" w:rsidP="007578CA">
            <w:pPr>
              <w:pStyle w:val="TAL"/>
            </w:pPr>
            <w:r w:rsidRPr="00F9618C">
              <w:t>(NOTE 2)</w:t>
            </w:r>
          </w:p>
        </w:tc>
        <w:tc>
          <w:tcPr>
            <w:tcW w:w="1350" w:type="dxa"/>
            <w:gridSpan w:val="2"/>
          </w:tcPr>
          <w:p w14:paraId="620B9A64" w14:textId="77777777" w:rsidR="00F238BD" w:rsidRPr="00F9618C" w:rsidRDefault="00F238BD" w:rsidP="007578CA">
            <w:pPr>
              <w:pStyle w:val="TAL"/>
            </w:pPr>
            <w:r w:rsidRPr="00F9618C">
              <w:t>EnTSCAC</w:t>
            </w:r>
          </w:p>
        </w:tc>
      </w:tr>
      <w:tr w:rsidR="00F238BD" w:rsidRPr="00F9618C" w14:paraId="6DE5FFF8" w14:textId="77777777" w:rsidTr="007578CA">
        <w:trPr>
          <w:gridBefore w:val="1"/>
          <w:wBefore w:w="36" w:type="dxa"/>
          <w:cantSplit/>
          <w:jc w:val="center"/>
        </w:trPr>
        <w:tc>
          <w:tcPr>
            <w:tcW w:w="1609" w:type="dxa"/>
            <w:gridSpan w:val="2"/>
          </w:tcPr>
          <w:p w14:paraId="0A09710B" w14:textId="77777777" w:rsidR="00F238BD" w:rsidRPr="00F9618C" w:rsidRDefault="00F238BD" w:rsidP="007578CA">
            <w:pPr>
              <w:pStyle w:val="TAL"/>
            </w:pPr>
            <w:r w:rsidRPr="00F9618C">
              <w:rPr>
                <w:lang w:eastAsia="zh-CN"/>
              </w:rPr>
              <w:t>rTLatencyInd</w:t>
            </w:r>
          </w:p>
        </w:tc>
        <w:tc>
          <w:tcPr>
            <w:tcW w:w="1800" w:type="dxa"/>
            <w:gridSpan w:val="2"/>
          </w:tcPr>
          <w:p w14:paraId="27426D84" w14:textId="77777777" w:rsidR="00F238BD" w:rsidRPr="00F9618C" w:rsidRDefault="00F238BD" w:rsidP="007578CA">
            <w:pPr>
              <w:pStyle w:val="TAL"/>
              <w:rPr>
                <w:lang w:eastAsia="zh-CN"/>
              </w:rPr>
            </w:pPr>
            <w:r w:rsidRPr="00F9618C">
              <w:rPr>
                <w:lang w:eastAsia="zh-CN"/>
              </w:rPr>
              <w:t>boolean</w:t>
            </w:r>
          </w:p>
        </w:tc>
        <w:tc>
          <w:tcPr>
            <w:tcW w:w="361" w:type="dxa"/>
            <w:gridSpan w:val="2"/>
          </w:tcPr>
          <w:p w14:paraId="3A703579" w14:textId="77777777" w:rsidR="00F238BD" w:rsidRPr="00F9618C" w:rsidRDefault="00F238BD" w:rsidP="007578CA">
            <w:pPr>
              <w:pStyle w:val="TAC"/>
              <w:rPr>
                <w:lang w:eastAsia="zh-CN"/>
              </w:rPr>
            </w:pPr>
            <w:r w:rsidRPr="00F9618C">
              <w:rPr>
                <w:lang w:eastAsia="zh-CN"/>
              </w:rPr>
              <w:t>O</w:t>
            </w:r>
          </w:p>
        </w:tc>
        <w:tc>
          <w:tcPr>
            <w:tcW w:w="1170" w:type="dxa"/>
            <w:gridSpan w:val="2"/>
          </w:tcPr>
          <w:p w14:paraId="7DC03899" w14:textId="77777777" w:rsidR="00F238BD" w:rsidRPr="00F9618C" w:rsidRDefault="00F238BD" w:rsidP="007578CA">
            <w:pPr>
              <w:pStyle w:val="TAC"/>
              <w:rPr>
                <w:lang w:eastAsia="zh-CN"/>
              </w:rPr>
            </w:pPr>
            <w:r w:rsidRPr="00F9618C">
              <w:rPr>
                <w:lang w:eastAsia="zh-CN"/>
              </w:rPr>
              <w:t>0..1</w:t>
            </w:r>
          </w:p>
        </w:tc>
        <w:tc>
          <w:tcPr>
            <w:tcW w:w="3329" w:type="dxa"/>
            <w:gridSpan w:val="2"/>
          </w:tcPr>
          <w:p w14:paraId="52483706" w14:textId="77777777" w:rsidR="00F238BD" w:rsidRPr="00F9618C" w:rsidRDefault="00F238BD" w:rsidP="007578CA">
            <w:pPr>
              <w:pStyle w:val="TAL"/>
            </w:pPr>
            <w:r w:rsidRPr="00F9618C">
              <w:t>Indicates the service data flow needs to meet the Round-Trip (RT) latency requirement of the service, when it is included and set to "true".</w:t>
            </w:r>
          </w:p>
        </w:tc>
        <w:tc>
          <w:tcPr>
            <w:tcW w:w="1350" w:type="dxa"/>
            <w:gridSpan w:val="2"/>
          </w:tcPr>
          <w:p w14:paraId="3773BB52" w14:textId="77777777" w:rsidR="00F238BD" w:rsidRPr="00F9618C" w:rsidRDefault="00F238BD" w:rsidP="007578CA">
            <w:pPr>
              <w:pStyle w:val="TAL"/>
            </w:pPr>
            <w:r w:rsidRPr="00F9618C">
              <w:rPr>
                <w:lang w:eastAsia="zh-CN"/>
              </w:rPr>
              <w:t>RTLatency</w:t>
            </w:r>
          </w:p>
        </w:tc>
      </w:tr>
      <w:tr w:rsidR="00F238BD" w:rsidRPr="00F9618C" w14:paraId="2B7CDE8F" w14:textId="77777777" w:rsidTr="007578CA">
        <w:trPr>
          <w:gridBefore w:val="1"/>
          <w:wBefore w:w="36" w:type="dxa"/>
          <w:cantSplit/>
          <w:jc w:val="center"/>
        </w:trPr>
        <w:tc>
          <w:tcPr>
            <w:tcW w:w="1609" w:type="dxa"/>
            <w:gridSpan w:val="2"/>
          </w:tcPr>
          <w:p w14:paraId="2B99BC5D" w14:textId="77777777" w:rsidR="00F238BD" w:rsidRPr="00F9618C" w:rsidRDefault="00F238BD" w:rsidP="007578CA">
            <w:pPr>
              <w:pStyle w:val="TAL"/>
              <w:rPr>
                <w:lang w:eastAsia="zh-CN"/>
              </w:rPr>
            </w:pPr>
            <w:r w:rsidRPr="00F9618C">
              <w:rPr>
                <w:lang w:eastAsia="zh-CN"/>
              </w:rPr>
              <w:t>pdb</w:t>
            </w:r>
          </w:p>
        </w:tc>
        <w:tc>
          <w:tcPr>
            <w:tcW w:w="1800" w:type="dxa"/>
            <w:gridSpan w:val="2"/>
          </w:tcPr>
          <w:p w14:paraId="43DC0B95" w14:textId="77777777" w:rsidR="00F238BD" w:rsidRPr="00F9618C" w:rsidRDefault="00F238BD" w:rsidP="007578CA">
            <w:pPr>
              <w:pStyle w:val="TAL"/>
              <w:rPr>
                <w:lang w:eastAsia="zh-CN"/>
              </w:rPr>
            </w:pPr>
            <w:r w:rsidRPr="00F9618C">
              <w:t>PacketDelBudgetRm</w:t>
            </w:r>
          </w:p>
        </w:tc>
        <w:tc>
          <w:tcPr>
            <w:tcW w:w="361" w:type="dxa"/>
            <w:gridSpan w:val="2"/>
          </w:tcPr>
          <w:p w14:paraId="6BB53E20" w14:textId="77777777" w:rsidR="00F238BD" w:rsidRPr="00F9618C" w:rsidRDefault="00F238BD" w:rsidP="007578CA">
            <w:pPr>
              <w:pStyle w:val="TAC"/>
              <w:rPr>
                <w:lang w:eastAsia="zh-CN"/>
              </w:rPr>
            </w:pPr>
            <w:r w:rsidRPr="00F9618C">
              <w:rPr>
                <w:lang w:eastAsia="zh-CN"/>
              </w:rPr>
              <w:t>O</w:t>
            </w:r>
          </w:p>
        </w:tc>
        <w:tc>
          <w:tcPr>
            <w:tcW w:w="1170" w:type="dxa"/>
            <w:gridSpan w:val="2"/>
          </w:tcPr>
          <w:p w14:paraId="231D3A27" w14:textId="77777777" w:rsidR="00F238BD" w:rsidRPr="00F9618C" w:rsidRDefault="00F238BD" w:rsidP="007578CA">
            <w:pPr>
              <w:pStyle w:val="TAC"/>
              <w:rPr>
                <w:lang w:eastAsia="zh-CN"/>
              </w:rPr>
            </w:pPr>
            <w:r w:rsidRPr="00F9618C">
              <w:rPr>
                <w:lang w:eastAsia="zh-CN"/>
              </w:rPr>
              <w:t>0..1</w:t>
            </w:r>
          </w:p>
        </w:tc>
        <w:tc>
          <w:tcPr>
            <w:tcW w:w="3329" w:type="dxa"/>
            <w:gridSpan w:val="2"/>
          </w:tcPr>
          <w:p w14:paraId="44DFAB49" w14:textId="77777777" w:rsidR="00F238BD" w:rsidRDefault="00F238BD" w:rsidP="007578CA">
            <w:pPr>
              <w:pStyle w:val="TAL"/>
              <w:rPr>
                <w:ins w:id="66" w:author="Huawei" w:date="2025-05-10T18:32:00Z"/>
                <w:lang w:eastAsia="zh-CN"/>
              </w:rPr>
            </w:pPr>
            <w:r w:rsidRPr="00F9618C">
              <w:rPr>
                <w:lang w:eastAsia="zh-CN"/>
              </w:rPr>
              <w:t xml:space="preserve">Indicates </w:t>
            </w:r>
            <w:r w:rsidRPr="00F9618C">
              <w:t>an upper bound for the time that a packet may be delayed between the UE and the PSA UPF</w:t>
            </w:r>
            <w:r w:rsidRPr="00F9618C">
              <w:rPr>
                <w:lang w:eastAsia="zh-CN"/>
              </w:rPr>
              <w:t>.</w:t>
            </w:r>
          </w:p>
          <w:p w14:paraId="334CACA1" w14:textId="53BADCB2" w:rsidR="00332811" w:rsidRPr="00F9618C" w:rsidRDefault="00332811" w:rsidP="007578CA">
            <w:pPr>
              <w:pStyle w:val="TAL"/>
            </w:pPr>
            <w:ins w:id="67" w:author="Huawei" w:date="2025-05-10T18:32:00Z">
              <w:r>
                <w:t>(NOTE 4</w:t>
              </w:r>
              <w:r w:rsidRPr="00F9618C">
                <w:t>)</w:t>
              </w:r>
            </w:ins>
          </w:p>
        </w:tc>
        <w:tc>
          <w:tcPr>
            <w:tcW w:w="1350" w:type="dxa"/>
            <w:gridSpan w:val="2"/>
          </w:tcPr>
          <w:p w14:paraId="1F877AC0" w14:textId="77777777" w:rsidR="00F238BD" w:rsidRPr="00F9618C" w:rsidRDefault="00F238BD" w:rsidP="007578CA">
            <w:pPr>
              <w:pStyle w:val="TAL"/>
              <w:rPr>
                <w:lang w:eastAsia="zh-CN"/>
              </w:rPr>
            </w:pPr>
            <w:r w:rsidRPr="00F9618C">
              <w:rPr>
                <w:lang w:eastAsia="zh-CN"/>
              </w:rPr>
              <w:t>RTLatency</w:t>
            </w:r>
          </w:p>
        </w:tc>
      </w:tr>
      <w:tr w:rsidR="00F238BD" w:rsidRPr="00F9618C" w14:paraId="3FC1D921" w14:textId="77777777" w:rsidTr="007578CA">
        <w:trPr>
          <w:gridBefore w:val="1"/>
          <w:wBefore w:w="36" w:type="dxa"/>
          <w:cantSplit/>
          <w:jc w:val="center"/>
        </w:trPr>
        <w:tc>
          <w:tcPr>
            <w:tcW w:w="1609" w:type="dxa"/>
            <w:gridSpan w:val="2"/>
          </w:tcPr>
          <w:p w14:paraId="7072E060" w14:textId="77777777" w:rsidR="00F238BD" w:rsidRPr="00F9618C" w:rsidRDefault="00F238BD" w:rsidP="007578CA">
            <w:pPr>
              <w:pStyle w:val="TAL"/>
              <w:rPr>
                <w:lang w:eastAsia="zh-CN"/>
              </w:rPr>
            </w:pPr>
            <w:r w:rsidRPr="00F9618C">
              <w:rPr>
                <w:lang w:eastAsia="zh-CN"/>
              </w:rPr>
              <w:t>rTLatencyIndCorreId</w:t>
            </w:r>
          </w:p>
        </w:tc>
        <w:tc>
          <w:tcPr>
            <w:tcW w:w="1800" w:type="dxa"/>
            <w:gridSpan w:val="2"/>
          </w:tcPr>
          <w:p w14:paraId="0216A735" w14:textId="77777777" w:rsidR="00F238BD" w:rsidRPr="00F9618C" w:rsidRDefault="00F238BD" w:rsidP="007578CA">
            <w:pPr>
              <w:pStyle w:val="TAL"/>
              <w:rPr>
                <w:lang w:eastAsia="zh-CN"/>
              </w:rPr>
            </w:pPr>
            <w:r w:rsidRPr="00F9618C">
              <w:t>RttFlowReferenceRm</w:t>
            </w:r>
          </w:p>
        </w:tc>
        <w:tc>
          <w:tcPr>
            <w:tcW w:w="361" w:type="dxa"/>
            <w:gridSpan w:val="2"/>
          </w:tcPr>
          <w:p w14:paraId="3A19581F" w14:textId="77777777" w:rsidR="00F238BD" w:rsidRPr="00F9618C" w:rsidRDefault="00F238BD" w:rsidP="007578CA">
            <w:pPr>
              <w:pStyle w:val="TAC"/>
              <w:rPr>
                <w:lang w:eastAsia="zh-CN"/>
              </w:rPr>
            </w:pPr>
            <w:r w:rsidRPr="00F9618C">
              <w:rPr>
                <w:lang w:eastAsia="zh-CN"/>
              </w:rPr>
              <w:t>O</w:t>
            </w:r>
          </w:p>
        </w:tc>
        <w:tc>
          <w:tcPr>
            <w:tcW w:w="1170" w:type="dxa"/>
            <w:gridSpan w:val="2"/>
          </w:tcPr>
          <w:p w14:paraId="79567C1F" w14:textId="77777777" w:rsidR="00F238BD" w:rsidRPr="00F9618C" w:rsidRDefault="00F238BD" w:rsidP="007578CA">
            <w:pPr>
              <w:pStyle w:val="TAC"/>
              <w:rPr>
                <w:lang w:eastAsia="zh-CN"/>
              </w:rPr>
            </w:pPr>
            <w:r w:rsidRPr="00F9618C">
              <w:rPr>
                <w:lang w:eastAsia="zh-CN"/>
              </w:rPr>
              <w:t>0..1</w:t>
            </w:r>
          </w:p>
        </w:tc>
        <w:tc>
          <w:tcPr>
            <w:tcW w:w="3329" w:type="dxa"/>
            <w:gridSpan w:val="2"/>
          </w:tcPr>
          <w:p w14:paraId="05E4A076" w14:textId="77777777" w:rsidR="00F238BD" w:rsidRPr="00F9618C" w:rsidRDefault="00F238BD" w:rsidP="007578CA">
            <w:pPr>
              <w:pStyle w:val="TAL"/>
            </w:pPr>
            <w:r w:rsidRPr="00F9618C">
              <w:t>Identifies which Media Components contribute to the RT Latency requirement for two service data flows.</w:t>
            </w:r>
          </w:p>
        </w:tc>
        <w:tc>
          <w:tcPr>
            <w:tcW w:w="1350" w:type="dxa"/>
            <w:gridSpan w:val="2"/>
          </w:tcPr>
          <w:p w14:paraId="2EEC7143" w14:textId="77777777" w:rsidR="00F238BD" w:rsidRPr="00F9618C" w:rsidRDefault="00F238BD" w:rsidP="007578CA">
            <w:pPr>
              <w:pStyle w:val="TAL"/>
              <w:rPr>
                <w:lang w:eastAsia="zh-CN"/>
              </w:rPr>
            </w:pPr>
            <w:r w:rsidRPr="00F9618C">
              <w:rPr>
                <w:lang w:eastAsia="zh-CN"/>
              </w:rPr>
              <w:t>RTLatency</w:t>
            </w:r>
          </w:p>
        </w:tc>
      </w:tr>
      <w:tr w:rsidR="00F238BD" w:rsidRPr="00F9618C" w14:paraId="44A133BC" w14:textId="77777777" w:rsidTr="007578CA">
        <w:trPr>
          <w:gridBefore w:val="1"/>
          <w:wBefore w:w="36" w:type="dxa"/>
          <w:cantSplit/>
          <w:jc w:val="center"/>
        </w:trPr>
        <w:tc>
          <w:tcPr>
            <w:tcW w:w="1609" w:type="dxa"/>
            <w:gridSpan w:val="2"/>
          </w:tcPr>
          <w:p w14:paraId="0AB38CE6" w14:textId="77777777" w:rsidR="00F238BD" w:rsidRPr="00F9618C" w:rsidRDefault="00F238BD" w:rsidP="007578CA">
            <w:pPr>
              <w:pStyle w:val="TAL"/>
              <w:rPr>
                <w:lang w:eastAsia="zh-CN"/>
              </w:rPr>
            </w:pPr>
            <w:r w:rsidRPr="00F9618C">
              <w:rPr>
                <w:lang w:eastAsia="zh-CN"/>
              </w:rPr>
              <w:t>pduSet</w:t>
            </w:r>
            <w:r w:rsidRPr="00F9618C">
              <w:t>Qo</w:t>
            </w:r>
            <w:r w:rsidRPr="00F9618C">
              <w:rPr>
                <w:lang w:eastAsia="zh-CN"/>
              </w:rPr>
              <w:t>sDl</w:t>
            </w:r>
          </w:p>
        </w:tc>
        <w:tc>
          <w:tcPr>
            <w:tcW w:w="1800" w:type="dxa"/>
            <w:gridSpan w:val="2"/>
          </w:tcPr>
          <w:p w14:paraId="25311917" w14:textId="77777777" w:rsidR="00F238BD" w:rsidRPr="00F9618C" w:rsidRDefault="00F238BD" w:rsidP="007578CA">
            <w:pPr>
              <w:pStyle w:val="TAL"/>
              <w:rPr>
                <w:lang w:eastAsia="zh-CN"/>
              </w:rPr>
            </w:pPr>
            <w:r w:rsidRPr="00F9618C">
              <w:rPr>
                <w:lang w:eastAsia="zh-CN"/>
              </w:rPr>
              <w:t>PduSetQosParaRm</w:t>
            </w:r>
          </w:p>
        </w:tc>
        <w:tc>
          <w:tcPr>
            <w:tcW w:w="361" w:type="dxa"/>
            <w:gridSpan w:val="2"/>
          </w:tcPr>
          <w:p w14:paraId="679C5069" w14:textId="77777777" w:rsidR="00F238BD" w:rsidRPr="00F9618C" w:rsidRDefault="00F238BD" w:rsidP="007578CA">
            <w:pPr>
              <w:pStyle w:val="TAC"/>
              <w:rPr>
                <w:lang w:eastAsia="zh-CN"/>
              </w:rPr>
            </w:pPr>
            <w:r w:rsidRPr="00F9618C">
              <w:t>O</w:t>
            </w:r>
          </w:p>
        </w:tc>
        <w:tc>
          <w:tcPr>
            <w:tcW w:w="1170" w:type="dxa"/>
            <w:gridSpan w:val="2"/>
          </w:tcPr>
          <w:p w14:paraId="72C5A9CD" w14:textId="77777777" w:rsidR="00F238BD" w:rsidRPr="00F9618C" w:rsidRDefault="00F238BD" w:rsidP="007578CA">
            <w:pPr>
              <w:pStyle w:val="TAC"/>
              <w:rPr>
                <w:lang w:eastAsia="zh-CN"/>
              </w:rPr>
            </w:pPr>
            <w:r w:rsidRPr="00F9618C">
              <w:rPr>
                <w:lang w:eastAsia="zh-CN"/>
              </w:rPr>
              <w:t>0..1</w:t>
            </w:r>
          </w:p>
        </w:tc>
        <w:tc>
          <w:tcPr>
            <w:tcW w:w="3329" w:type="dxa"/>
            <w:gridSpan w:val="2"/>
          </w:tcPr>
          <w:p w14:paraId="0F6970AC" w14:textId="77777777" w:rsidR="00F238BD" w:rsidRDefault="00F238BD" w:rsidP="007578CA">
            <w:pPr>
              <w:pStyle w:val="TAL"/>
              <w:rPr>
                <w:ins w:id="68" w:author="Huawei" w:date="2025-05-10T18:32:00Z"/>
              </w:rPr>
            </w:pPr>
            <w:r w:rsidRPr="00F9618C">
              <w:t>PDU Set QoS parameter(s) for the downlink direction.</w:t>
            </w:r>
          </w:p>
          <w:p w14:paraId="24101FA0" w14:textId="47CC3968" w:rsidR="00332811" w:rsidRPr="00F9618C" w:rsidRDefault="00332811" w:rsidP="007578CA">
            <w:pPr>
              <w:pStyle w:val="TAL"/>
              <w:rPr>
                <w:lang w:eastAsia="zh-CN"/>
              </w:rPr>
            </w:pPr>
            <w:ins w:id="69" w:author="Huawei" w:date="2025-05-10T18:32:00Z">
              <w:r>
                <w:t>(NOTE 4</w:t>
              </w:r>
              <w:r w:rsidRPr="00F9618C">
                <w:t>)</w:t>
              </w:r>
            </w:ins>
          </w:p>
        </w:tc>
        <w:tc>
          <w:tcPr>
            <w:tcW w:w="1350" w:type="dxa"/>
            <w:gridSpan w:val="2"/>
          </w:tcPr>
          <w:p w14:paraId="199A043C" w14:textId="77777777" w:rsidR="00F238BD" w:rsidRPr="00F9618C" w:rsidRDefault="00F238BD" w:rsidP="007578CA">
            <w:pPr>
              <w:pStyle w:val="TAL"/>
            </w:pPr>
            <w:r w:rsidRPr="00F9618C">
              <w:t>PDUSetHandling</w:t>
            </w:r>
          </w:p>
        </w:tc>
      </w:tr>
      <w:tr w:rsidR="00F238BD" w:rsidRPr="00F9618C" w14:paraId="51F5D132" w14:textId="77777777" w:rsidTr="007578CA">
        <w:trPr>
          <w:gridBefore w:val="1"/>
          <w:wBefore w:w="36" w:type="dxa"/>
          <w:cantSplit/>
          <w:jc w:val="center"/>
        </w:trPr>
        <w:tc>
          <w:tcPr>
            <w:tcW w:w="1609" w:type="dxa"/>
            <w:gridSpan w:val="2"/>
          </w:tcPr>
          <w:p w14:paraId="774A8723" w14:textId="77777777" w:rsidR="00F238BD" w:rsidRPr="00F9618C" w:rsidRDefault="00F238BD" w:rsidP="007578CA">
            <w:pPr>
              <w:pStyle w:val="TAL"/>
              <w:rPr>
                <w:lang w:eastAsia="zh-CN"/>
              </w:rPr>
            </w:pPr>
            <w:r w:rsidRPr="00F9618C">
              <w:rPr>
                <w:lang w:eastAsia="zh-CN"/>
              </w:rPr>
              <w:lastRenderedPageBreak/>
              <w:t>pduSet</w:t>
            </w:r>
            <w:r w:rsidRPr="00F9618C">
              <w:t>Qo</w:t>
            </w:r>
            <w:r w:rsidRPr="00F9618C">
              <w:rPr>
                <w:lang w:eastAsia="zh-CN"/>
              </w:rPr>
              <w:t>sUl</w:t>
            </w:r>
          </w:p>
        </w:tc>
        <w:tc>
          <w:tcPr>
            <w:tcW w:w="1800" w:type="dxa"/>
            <w:gridSpan w:val="2"/>
          </w:tcPr>
          <w:p w14:paraId="012F53BD" w14:textId="77777777" w:rsidR="00F238BD" w:rsidRPr="00F9618C" w:rsidRDefault="00F238BD" w:rsidP="007578CA">
            <w:pPr>
              <w:pStyle w:val="TAL"/>
              <w:rPr>
                <w:lang w:eastAsia="zh-CN"/>
              </w:rPr>
            </w:pPr>
            <w:r w:rsidRPr="00F9618C">
              <w:rPr>
                <w:lang w:eastAsia="zh-CN"/>
              </w:rPr>
              <w:t>PduSetQosParaRm</w:t>
            </w:r>
          </w:p>
        </w:tc>
        <w:tc>
          <w:tcPr>
            <w:tcW w:w="361" w:type="dxa"/>
            <w:gridSpan w:val="2"/>
          </w:tcPr>
          <w:p w14:paraId="0FAC1D41" w14:textId="77777777" w:rsidR="00F238BD" w:rsidRPr="00F9618C" w:rsidRDefault="00F238BD" w:rsidP="007578CA">
            <w:pPr>
              <w:pStyle w:val="TAC"/>
            </w:pPr>
            <w:r w:rsidRPr="00F9618C">
              <w:t>O</w:t>
            </w:r>
          </w:p>
        </w:tc>
        <w:tc>
          <w:tcPr>
            <w:tcW w:w="1170" w:type="dxa"/>
            <w:gridSpan w:val="2"/>
          </w:tcPr>
          <w:p w14:paraId="58EB04CE" w14:textId="77777777" w:rsidR="00F238BD" w:rsidRPr="00F9618C" w:rsidRDefault="00F238BD" w:rsidP="007578CA">
            <w:pPr>
              <w:pStyle w:val="TAC"/>
              <w:rPr>
                <w:lang w:eastAsia="zh-CN"/>
              </w:rPr>
            </w:pPr>
            <w:r w:rsidRPr="00F9618C">
              <w:rPr>
                <w:lang w:eastAsia="zh-CN"/>
              </w:rPr>
              <w:t>0..1</w:t>
            </w:r>
          </w:p>
        </w:tc>
        <w:tc>
          <w:tcPr>
            <w:tcW w:w="3329" w:type="dxa"/>
            <w:gridSpan w:val="2"/>
          </w:tcPr>
          <w:p w14:paraId="00C3199C" w14:textId="77777777" w:rsidR="00F238BD" w:rsidRDefault="00F238BD" w:rsidP="007578CA">
            <w:pPr>
              <w:pStyle w:val="TAL"/>
              <w:rPr>
                <w:ins w:id="70" w:author="Huawei" w:date="2025-05-10T18:32:00Z"/>
              </w:rPr>
            </w:pPr>
            <w:r w:rsidRPr="00F9618C">
              <w:t>PDU Set QoS parameter(s) for the uplink direction.</w:t>
            </w:r>
          </w:p>
          <w:p w14:paraId="4B242F09" w14:textId="421D4E7A" w:rsidR="00332811" w:rsidRPr="00F9618C" w:rsidRDefault="00332811" w:rsidP="007578CA">
            <w:pPr>
              <w:pStyle w:val="TAL"/>
            </w:pPr>
            <w:ins w:id="71" w:author="Huawei" w:date="2025-05-10T18:32:00Z">
              <w:r>
                <w:t>(NOTE 4</w:t>
              </w:r>
              <w:r w:rsidRPr="00F9618C">
                <w:t>)</w:t>
              </w:r>
            </w:ins>
          </w:p>
        </w:tc>
        <w:tc>
          <w:tcPr>
            <w:tcW w:w="1350" w:type="dxa"/>
            <w:gridSpan w:val="2"/>
          </w:tcPr>
          <w:p w14:paraId="462D467C" w14:textId="77777777" w:rsidR="00F238BD" w:rsidRPr="00F9618C" w:rsidRDefault="00F238BD" w:rsidP="007578CA">
            <w:pPr>
              <w:pStyle w:val="TAL"/>
            </w:pPr>
            <w:r w:rsidRPr="00F9618C">
              <w:t>PDUSetHandling</w:t>
            </w:r>
          </w:p>
        </w:tc>
      </w:tr>
      <w:tr w:rsidR="00F238BD" w:rsidRPr="00F9618C" w14:paraId="75A8C73E" w14:textId="77777777" w:rsidTr="007578CA">
        <w:trPr>
          <w:gridBefore w:val="1"/>
          <w:wBefore w:w="36" w:type="dxa"/>
          <w:cantSplit/>
          <w:jc w:val="center"/>
        </w:trPr>
        <w:tc>
          <w:tcPr>
            <w:tcW w:w="1609" w:type="dxa"/>
            <w:gridSpan w:val="2"/>
          </w:tcPr>
          <w:p w14:paraId="5E67564F" w14:textId="77777777" w:rsidR="00F238BD" w:rsidRPr="00F9618C" w:rsidRDefault="00F238BD" w:rsidP="007578CA">
            <w:pPr>
              <w:pStyle w:val="TAL"/>
              <w:rPr>
                <w:lang w:eastAsia="zh-CN"/>
              </w:rPr>
            </w:pPr>
            <w:r w:rsidRPr="00F9618C">
              <w:t>protoDescDl</w:t>
            </w:r>
          </w:p>
        </w:tc>
        <w:tc>
          <w:tcPr>
            <w:tcW w:w="1800" w:type="dxa"/>
            <w:gridSpan w:val="2"/>
          </w:tcPr>
          <w:p w14:paraId="3D670B29" w14:textId="77777777" w:rsidR="00F238BD" w:rsidRPr="00F9618C" w:rsidRDefault="00F238BD" w:rsidP="007578CA">
            <w:pPr>
              <w:pStyle w:val="TAL"/>
              <w:rPr>
                <w:lang w:eastAsia="zh-CN"/>
              </w:rPr>
            </w:pPr>
            <w:r w:rsidRPr="00F9618C">
              <w:t>ProtocolDescriptionRm</w:t>
            </w:r>
          </w:p>
        </w:tc>
        <w:tc>
          <w:tcPr>
            <w:tcW w:w="361" w:type="dxa"/>
            <w:gridSpan w:val="2"/>
          </w:tcPr>
          <w:p w14:paraId="35240467" w14:textId="77777777" w:rsidR="00F238BD" w:rsidRPr="00F9618C" w:rsidRDefault="00F238BD" w:rsidP="007578CA">
            <w:pPr>
              <w:pStyle w:val="TAC"/>
            </w:pPr>
            <w:r w:rsidRPr="00F9618C">
              <w:rPr>
                <w:lang w:eastAsia="zh-CN"/>
              </w:rPr>
              <w:t>O</w:t>
            </w:r>
          </w:p>
        </w:tc>
        <w:tc>
          <w:tcPr>
            <w:tcW w:w="1170" w:type="dxa"/>
            <w:gridSpan w:val="2"/>
          </w:tcPr>
          <w:p w14:paraId="41C9BB75" w14:textId="77777777" w:rsidR="00F238BD" w:rsidRPr="00F9618C" w:rsidRDefault="00F238BD" w:rsidP="007578CA">
            <w:pPr>
              <w:pStyle w:val="TAC"/>
              <w:rPr>
                <w:lang w:eastAsia="zh-CN"/>
              </w:rPr>
            </w:pPr>
            <w:r w:rsidRPr="00F9618C">
              <w:t>0..1</w:t>
            </w:r>
          </w:p>
        </w:tc>
        <w:tc>
          <w:tcPr>
            <w:tcW w:w="3329" w:type="dxa"/>
            <w:gridSpan w:val="2"/>
          </w:tcPr>
          <w:p w14:paraId="732961C0" w14:textId="77777777" w:rsidR="00F238BD" w:rsidRPr="00F9618C" w:rsidRDefault="00F238BD" w:rsidP="007578CA">
            <w:pPr>
              <w:pStyle w:val="TAL"/>
            </w:pPr>
            <w:r w:rsidRPr="00F9618C">
              <w:t>Downlink Protocol description for PDU Set identification, the detection of the end of data burst indication</w:t>
            </w:r>
            <w:r>
              <w:t>,</w:t>
            </w:r>
            <w:r w:rsidRPr="00F9618C">
              <w:t xml:space="preserve"> the detection of the Data Burst Size marking indication</w:t>
            </w:r>
            <w:r>
              <w:t xml:space="preserve"> and/or TTNB indication</w:t>
            </w:r>
            <w:r w:rsidRPr="00F9618C">
              <w:t>.</w:t>
            </w:r>
          </w:p>
        </w:tc>
        <w:tc>
          <w:tcPr>
            <w:tcW w:w="1350" w:type="dxa"/>
            <w:gridSpan w:val="2"/>
          </w:tcPr>
          <w:p w14:paraId="1597F252" w14:textId="77777777" w:rsidR="00F238BD" w:rsidRPr="00F9618C" w:rsidRDefault="00F238BD" w:rsidP="007578CA">
            <w:pPr>
              <w:pStyle w:val="TAL"/>
            </w:pPr>
            <w:r w:rsidRPr="00F9618C">
              <w:t>PDUSetHandling</w:t>
            </w:r>
          </w:p>
          <w:p w14:paraId="0137F91A" w14:textId="77777777" w:rsidR="00F238BD" w:rsidRPr="00F9618C" w:rsidRDefault="00F238BD" w:rsidP="007578CA">
            <w:pPr>
              <w:pStyle w:val="TAL"/>
            </w:pPr>
            <w:r w:rsidRPr="00F9618C">
              <w:t>PowerSaving</w:t>
            </w:r>
          </w:p>
          <w:p w14:paraId="5B5C0E98" w14:textId="77777777" w:rsidR="00F238BD" w:rsidRPr="00F9618C" w:rsidRDefault="00F238BD" w:rsidP="007578CA">
            <w:pPr>
              <w:pStyle w:val="TAL"/>
              <w:rPr>
                <w:lang w:eastAsia="zh-CN"/>
              </w:rPr>
            </w:pPr>
            <w:r w:rsidRPr="00F9618C">
              <w:rPr>
                <w:lang w:eastAsia="zh-CN"/>
              </w:rPr>
              <w:t>Traffic</w:t>
            </w:r>
            <w:r w:rsidRPr="00F9618C">
              <w:t>CharChange</w:t>
            </w:r>
          </w:p>
        </w:tc>
      </w:tr>
      <w:tr w:rsidR="00F238BD" w:rsidRPr="00F9618C" w14:paraId="2CCBD4A4" w14:textId="77777777" w:rsidTr="007578CA">
        <w:trPr>
          <w:gridBefore w:val="1"/>
          <w:wBefore w:w="36" w:type="dxa"/>
          <w:cantSplit/>
          <w:jc w:val="center"/>
        </w:trPr>
        <w:tc>
          <w:tcPr>
            <w:tcW w:w="1609" w:type="dxa"/>
            <w:gridSpan w:val="2"/>
          </w:tcPr>
          <w:p w14:paraId="66F07BA6" w14:textId="77777777" w:rsidR="00F238BD" w:rsidRPr="00F9618C" w:rsidRDefault="00F238BD" w:rsidP="007578CA">
            <w:pPr>
              <w:pStyle w:val="TAL"/>
            </w:pPr>
            <w:r w:rsidRPr="00F9618C">
              <w:t>protoDescUl</w:t>
            </w:r>
          </w:p>
        </w:tc>
        <w:tc>
          <w:tcPr>
            <w:tcW w:w="1800" w:type="dxa"/>
            <w:gridSpan w:val="2"/>
          </w:tcPr>
          <w:p w14:paraId="32C47F53" w14:textId="77777777" w:rsidR="00F238BD" w:rsidRPr="00F9618C" w:rsidRDefault="00F238BD" w:rsidP="007578CA">
            <w:pPr>
              <w:pStyle w:val="TAL"/>
            </w:pPr>
            <w:r w:rsidRPr="00F9618C">
              <w:t>ProtocolDescriptionRm</w:t>
            </w:r>
          </w:p>
        </w:tc>
        <w:tc>
          <w:tcPr>
            <w:tcW w:w="361" w:type="dxa"/>
            <w:gridSpan w:val="2"/>
          </w:tcPr>
          <w:p w14:paraId="37555BD5" w14:textId="77777777" w:rsidR="00F238BD" w:rsidRPr="00F9618C" w:rsidRDefault="00F238BD" w:rsidP="007578CA">
            <w:pPr>
              <w:pStyle w:val="TAC"/>
              <w:rPr>
                <w:lang w:eastAsia="zh-CN"/>
              </w:rPr>
            </w:pPr>
            <w:r w:rsidRPr="00F9618C">
              <w:rPr>
                <w:lang w:eastAsia="zh-CN"/>
              </w:rPr>
              <w:t>O</w:t>
            </w:r>
          </w:p>
        </w:tc>
        <w:tc>
          <w:tcPr>
            <w:tcW w:w="1170" w:type="dxa"/>
            <w:gridSpan w:val="2"/>
          </w:tcPr>
          <w:p w14:paraId="60B0DB8F" w14:textId="77777777" w:rsidR="00F238BD" w:rsidRPr="00F9618C" w:rsidRDefault="00F238BD" w:rsidP="007578CA">
            <w:pPr>
              <w:pStyle w:val="TAC"/>
            </w:pPr>
            <w:r w:rsidRPr="00F9618C">
              <w:rPr>
                <w:lang w:eastAsia="zh-CN"/>
              </w:rPr>
              <w:t>0..1</w:t>
            </w:r>
          </w:p>
        </w:tc>
        <w:tc>
          <w:tcPr>
            <w:tcW w:w="3329" w:type="dxa"/>
            <w:gridSpan w:val="2"/>
          </w:tcPr>
          <w:p w14:paraId="7BE3ED57" w14:textId="77777777" w:rsidR="00F238BD" w:rsidRPr="00F9618C" w:rsidRDefault="00F238BD" w:rsidP="007578CA">
            <w:pPr>
              <w:pStyle w:val="TAL"/>
            </w:pPr>
            <w:r w:rsidRPr="00F9618C">
              <w:t xml:space="preserve">Uplink Protocol description for PDU Set identification in UE. </w:t>
            </w:r>
          </w:p>
        </w:tc>
        <w:tc>
          <w:tcPr>
            <w:tcW w:w="1350" w:type="dxa"/>
            <w:gridSpan w:val="2"/>
          </w:tcPr>
          <w:p w14:paraId="72150E20" w14:textId="77777777" w:rsidR="00F238BD" w:rsidRPr="00F9618C" w:rsidRDefault="00F238BD" w:rsidP="007578CA">
            <w:pPr>
              <w:pStyle w:val="TAL"/>
            </w:pPr>
            <w:r w:rsidRPr="00F9618C">
              <w:t>PDUSetHandling</w:t>
            </w:r>
          </w:p>
        </w:tc>
      </w:tr>
      <w:tr w:rsidR="00F238BD" w:rsidRPr="00F9618C" w:rsidDel="00C9619E" w14:paraId="2FA7FD7C" w14:textId="77777777" w:rsidTr="007578CA">
        <w:trPr>
          <w:gridBefore w:val="1"/>
          <w:wBefore w:w="36" w:type="dxa"/>
          <w:cantSplit/>
          <w:jc w:val="center"/>
        </w:trPr>
        <w:tc>
          <w:tcPr>
            <w:tcW w:w="1609" w:type="dxa"/>
            <w:gridSpan w:val="2"/>
          </w:tcPr>
          <w:p w14:paraId="22A96A87" w14:textId="77777777" w:rsidR="00F238BD" w:rsidRPr="00F9618C" w:rsidDel="00C9619E" w:rsidRDefault="00F238BD" w:rsidP="007578CA">
            <w:pPr>
              <w:pStyle w:val="TAL"/>
              <w:rPr>
                <w:lang w:eastAsia="zh-CN"/>
              </w:rPr>
            </w:pPr>
            <w:r w:rsidRPr="00F9618C">
              <w:t>periodUl</w:t>
            </w:r>
          </w:p>
        </w:tc>
        <w:tc>
          <w:tcPr>
            <w:tcW w:w="1800" w:type="dxa"/>
            <w:gridSpan w:val="2"/>
          </w:tcPr>
          <w:p w14:paraId="58687371" w14:textId="77777777" w:rsidR="00F238BD" w:rsidRPr="00F9618C" w:rsidDel="00C9619E" w:rsidRDefault="00F238BD" w:rsidP="007578CA">
            <w:pPr>
              <w:pStyle w:val="TAL"/>
              <w:rPr>
                <w:lang w:eastAsia="zh-CN"/>
              </w:rPr>
            </w:pPr>
            <w:r w:rsidRPr="00F9618C">
              <w:rPr>
                <w:lang w:eastAsia="zh-CN"/>
              </w:rPr>
              <w:t>DurationMilliSecRm</w:t>
            </w:r>
          </w:p>
        </w:tc>
        <w:tc>
          <w:tcPr>
            <w:tcW w:w="361" w:type="dxa"/>
            <w:gridSpan w:val="2"/>
          </w:tcPr>
          <w:p w14:paraId="3A218AF2" w14:textId="77777777" w:rsidR="00F238BD" w:rsidRPr="00F9618C" w:rsidDel="00C9619E" w:rsidRDefault="00F238BD" w:rsidP="007578CA">
            <w:pPr>
              <w:pStyle w:val="TAC"/>
              <w:rPr>
                <w:lang w:eastAsia="zh-CN"/>
              </w:rPr>
            </w:pPr>
            <w:r w:rsidRPr="00F9618C">
              <w:t>O</w:t>
            </w:r>
          </w:p>
        </w:tc>
        <w:tc>
          <w:tcPr>
            <w:tcW w:w="1170" w:type="dxa"/>
            <w:gridSpan w:val="2"/>
          </w:tcPr>
          <w:p w14:paraId="33DC3809" w14:textId="77777777" w:rsidR="00F238BD" w:rsidRPr="00F9618C" w:rsidDel="00C9619E" w:rsidRDefault="00F238BD" w:rsidP="007578CA">
            <w:pPr>
              <w:pStyle w:val="TAC"/>
              <w:rPr>
                <w:lang w:eastAsia="zh-CN"/>
              </w:rPr>
            </w:pPr>
            <w:r w:rsidRPr="00F9618C">
              <w:t>0..1</w:t>
            </w:r>
          </w:p>
        </w:tc>
        <w:tc>
          <w:tcPr>
            <w:tcW w:w="3329" w:type="dxa"/>
            <w:gridSpan w:val="2"/>
          </w:tcPr>
          <w:p w14:paraId="225E8E1C" w14:textId="77777777" w:rsidR="00F238BD" w:rsidRPr="00F9618C" w:rsidDel="00C9619E" w:rsidRDefault="00F238BD" w:rsidP="007578CA">
            <w:pPr>
              <w:pStyle w:val="TAL"/>
            </w:pPr>
            <w:r w:rsidRPr="00F9618C">
              <w:t>Indicates the time period between the start of the two data bursts in units of milliseconds in Uplink direction.</w:t>
            </w:r>
          </w:p>
        </w:tc>
        <w:tc>
          <w:tcPr>
            <w:tcW w:w="1350" w:type="dxa"/>
            <w:gridSpan w:val="2"/>
          </w:tcPr>
          <w:p w14:paraId="207E7DAC" w14:textId="77777777" w:rsidR="00F238BD" w:rsidRPr="00F9618C" w:rsidDel="00C9619E" w:rsidRDefault="00F238BD" w:rsidP="007578CA">
            <w:pPr>
              <w:pStyle w:val="TAL"/>
            </w:pPr>
            <w:r w:rsidRPr="00F9618C">
              <w:t>PowerSaving</w:t>
            </w:r>
          </w:p>
        </w:tc>
      </w:tr>
      <w:tr w:rsidR="00F238BD" w:rsidRPr="00F9618C" w:rsidDel="00C9619E" w14:paraId="3E6CD45D" w14:textId="77777777" w:rsidTr="007578CA">
        <w:trPr>
          <w:gridBefore w:val="1"/>
          <w:wBefore w:w="36" w:type="dxa"/>
          <w:cantSplit/>
          <w:jc w:val="center"/>
        </w:trPr>
        <w:tc>
          <w:tcPr>
            <w:tcW w:w="1609" w:type="dxa"/>
            <w:gridSpan w:val="2"/>
          </w:tcPr>
          <w:p w14:paraId="5AB45B42" w14:textId="77777777" w:rsidR="00F238BD" w:rsidRPr="00F9618C" w:rsidDel="00C9619E" w:rsidRDefault="00F238BD" w:rsidP="007578CA">
            <w:pPr>
              <w:pStyle w:val="TAL"/>
              <w:rPr>
                <w:lang w:eastAsia="zh-CN"/>
              </w:rPr>
            </w:pPr>
            <w:r w:rsidRPr="00F9618C">
              <w:t>periodDl</w:t>
            </w:r>
          </w:p>
        </w:tc>
        <w:tc>
          <w:tcPr>
            <w:tcW w:w="1800" w:type="dxa"/>
            <w:gridSpan w:val="2"/>
          </w:tcPr>
          <w:p w14:paraId="541DCB51" w14:textId="77777777" w:rsidR="00F238BD" w:rsidRPr="00F9618C" w:rsidDel="00C9619E" w:rsidRDefault="00F238BD" w:rsidP="007578CA">
            <w:pPr>
              <w:pStyle w:val="TAL"/>
              <w:rPr>
                <w:lang w:eastAsia="zh-CN"/>
              </w:rPr>
            </w:pPr>
            <w:r w:rsidRPr="00F9618C">
              <w:rPr>
                <w:lang w:eastAsia="zh-CN"/>
              </w:rPr>
              <w:t>DurationMilliSecRm</w:t>
            </w:r>
          </w:p>
        </w:tc>
        <w:tc>
          <w:tcPr>
            <w:tcW w:w="361" w:type="dxa"/>
            <w:gridSpan w:val="2"/>
          </w:tcPr>
          <w:p w14:paraId="160DC230" w14:textId="77777777" w:rsidR="00F238BD" w:rsidRPr="00F9618C" w:rsidDel="00C9619E" w:rsidRDefault="00F238BD" w:rsidP="007578CA">
            <w:pPr>
              <w:pStyle w:val="TAC"/>
              <w:rPr>
                <w:lang w:eastAsia="zh-CN"/>
              </w:rPr>
            </w:pPr>
            <w:r w:rsidRPr="00F9618C">
              <w:t>O</w:t>
            </w:r>
          </w:p>
        </w:tc>
        <w:tc>
          <w:tcPr>
            <w:tcW w:w="1170" w:type="dxa"/>
            <w:gridSpan w:val="2"/>
          </w:tcPr>
          <w:p w14:paraId="28DF6429" w14:textId="77777777" w:rsidR="00F238BD" w:rsidRPr="00F9618C" w:rsidDel="00C9619E" w:rsidRDefault="00F238BD" w:rsidP="007578CA">
            <w:pPr>
              <w:pStyle w:val="TAC"/>
              <w:rPr>
                <w:lang w:eastAsia="zh-CN"/>
              </w:rPr>
            </w:pPr>
            <w:r w:rsidRPr="00F9618C">
              <w:t>0..1</w:t>
            </w:r>
          </w:p>
        </w:tc>
        <w:tc>
          <w:tcPr>
            <w:tcW w:w="3329" w:type="dxa"/>
            <w:gridSpan w:val="2"/>
          </w:tcPr>
          <w:p w14:paraId="1D123FA1" w14:textId="77777777" w:rsidR="00F238BD" w:rsidRPr="00F9618C" w:rsidDel="00C9619E" w:rsidRDefault="00F238BD" w:rsidP="007578CA">
            <w:pPr>
              <w:pStyle w:val="TAL"/>
            </w:pPr>
            <w:r w:rsidRPr="00F9618C">
              <w:t>Indicates the time period between the start of the two data bursts in units of milliseconds in Downlink direction.</w:t>
            </w:r>
          </w:p>
        </w:tc>
        <w:tc>
          <w:tcPr>
            <w:tcW w:w="1350" w:type="dxa"/>
            <w:gridSpan w:val="2"/>
          </w:tcPr>
          <w:p w14:paraId="601FC8F2" w14:textId="77777777" w:rsidR="00F238BD" w:rsidRPr="00F9618C" w:rsidDel="00C9619E" w:rsidRDefault="00F238BD" w:rsidP="007578CA">
            <w:pPr>
              <w:pStyle w:val="TAL"/>
            </w:pPr>
            <w:r w:rsidRPr="00F9618C">
              <w:t>PowerSaving</w:t>
            </w:r>
          </w:p>
        </w:tc>
      </w:tr>
      <w:tr w:rsidR="00F238BD" w:rsidRPr="00F9618C" w14:paraId="20837F87" w14:textId="77777777" w:rsidTr="007578CA">
        <w:trPr>
          <w:gridBefore w:val="1"/>
          <w:wBefore w:w="36" w:type="dxa"/>
          <w:cantSplit/>
          <w:jc w:val="center"/>
        </w:trPr>
        <w:tc>
          <w:tcPr>
            <w:tcW w:w="1609" w:type="dxa"/>
            <w:gridSpan w:val="2"/>
          </w:tcPr>
          <w:p w14:paraId="701BD590" w14:textId="77777777" w:rsidR="00F238BD" w:rsidRPr="00F9618C" w:rsidRDefault="00F238BD" w:rsidP="007578CA">
            <w:pPr>
              <w:pStyle w:val="TAL"/>
              <w:rPr>
                <w:lang w:eastAsia="zh-CN"/>
              </w:rPr>
            </w:pPr>
            <w:r w:rsidRPr="00F9618C">
              <w:rPr>
                <w:lang w:eastAsia="zh-CN"/>
              </w:rPr>
              <w:t>l4sInd</w:t>
            </w:r>
          </w:p>
        </w:tc>
        <w:tc>
          <w:tcPr>
            <w:tcW w:w="1800" w:type="dxa"/>
            <w:gridSpan w:val="2"/>
          </w:tcPr>
          <w:p w14:paraId="76DCF716" w14:textId="77777777" w:rsidR="00F238BD" w:rsidRPr="00F9618C" w:rsidRDefault="00F238BD" w:rsidP="007578CA">
            <w:pPr>
              <w:pStyle w:val="TAL"/>
              <w:rPr>
                <w:lang w:eastAsia="zh-CN"/>
              </w:rPr>
            </w:pPr>
            <w:r w:rsidRPr="00F9618C">
              <w:t>UplinkDownlinkSupport</w:t>
            </w:r>
          </w:p>
        </w:tc>
        <w:tc>
          <w:tcPr>
            <w:tcW w:w="361" w:type="dxa"/>
            <w:gridSpan w:val="2"/>
          </w:tcPr>
          <w:p w14:paraId="15FFF7E9" w14:textId="77777777" w:rsidR="00F238BD" w:rsidRPr="00F9618C" w:rsidRDefault="00F238BD" w:rsidP="007578CA">
            <w:pPr>
              <w:pStyle w:val="TAC"/>
              <w:rPr>
                <w:lang w:eastAsia="zh-CN"/>
              </w:rPr>
            </w:pPr>
            <w:r w:rsidRPr="00F9618C">
              <w:rPr>
                <w:lang w:eastAsia="zh-CN"/>
              </w:rPr>
              <w:t>O</w:t>
            </w:r>
          </w:p>
        </w:tc>
        <w:tc>
          <w:tcPr>
            <w:tcW w:w="1170" w:type="dxa"/>
            <w:gridSpan w:val="2"/>
          </w:tcPr>
          <w:p w14:paraId="17D6754C" w14:textId="77777777" w:rsidR="00F238BD" w:rsidRPr="00F9618C" w:rsidRDefault="00F238BD" w:rsidP="007578CA">
            <w:pPr>
              <w:pStyle w:val="TAC"/>
              <w:rPr>
                <w:lang w:eastAsia="zh-CN"/>
              </w:rPr>
            </w:pPr>
            <w:r w:rsidRPr="00F9618C">
              <w:rPr>
                <w:lang w:eastAsia="zh-CN"/>
              </w:rPr>
              <w:t>0..1</w:t>
            </w:r>
          </w:p>
        </w:tc>
        <w:tc>
          <w:tcPr>
            <w:tcW w:w="3329" w:type="dxa"/>
            <w:gridSpan w:val="2"/>
          </w:tcPr>
          <w:p w14:paraId="195E9B4F" w14:textId="77777777" w:rsidR="00F238BD" w:rsidRPr="00F9618C" w:rsidRDefault="00F238BD" w:rsidP="007578CA">
            <w:pPr>
              <w:pStyle w:val="TAL"/>
            </w:pPr>
            <w:r w:rsidRPr="00F9618C">
              <w:t>When provided, it represents an explicit indication of whether ECN marking for L4S support is supported for the UL, the DL or both, UL and DL.</w:t>
            </w:r>
          </w:p>
          <w:p w14:paraId="5D78F01A" w14:textId="77777777" w:rsidR="00F238BD" w:rsidRPr="00F9618C" w:rsidRDefault="00F238BD" w:rsidP="007578CA">
            <w:pPr>
              <w:pStyle w:val="TAL"/>
            </w:pPr>
            <w:r w:rsidRPr="00F9618C">
              <w:t>It may be present when the media component is initially provided.</w:t>
            </w:r>
          </w:p>
          <w:p w14:paraId="039FFD73" w14:textId="77777777" w:rsidR="00F238BD" w:rsidRPr="00F9618C" w:rsidRDefault="00F238BD" w:rsidP="007578CA">
            <w:pPr>
              <w:pStyle w:val="TAL"/>
            </w:pPr>
            <w:r w:rsidRPr="00F9618C">
              <w:t>(NOTE 3)</w:t>
            </w:r>
          </w:p>
        </w:tc>
        <w:tc>
          <w:tcPr>
            <w:tcW w:w="1350" w:type="dxa"/>
            <w:gridSpan w:val="2"/>
          </w:tcPr>
          <w:p w14:paraId="2BCADCC0" w14:textId="77777777" w:rsidR="00F238BD" w:rsidRPr="00F9618C" w:rsidRDefault="00F238BD" w:rsidP="007578CA">
            <w:pPr>
              <w:pStyle w:val="TAL"/>
            </w:pPr>
            <w:r w:rsidRPr="00F9618C">
              <w:t>L4S</w:t>
            </w:r>
          </w:p>
        </w:tc>
      </w:tr>
      <w:tr w:rsidR="00F238BD" w:rsidRPr="00F9618C" w14:paraId="6272792C" w14:textId="77777777" w:rsidTr="007578CA">
        <w:trPr>
          <w:gridBefore w:val="1"/>
          <w:wBefore w:w="36" w:type="dxa"/>
          <w:cantSplit/>
          <w:jc w:val="center"/>
        </w:trPr>
        <w:tc>
          <w:tcPr>
            <w:tcW w:w="1609" w:type="dxa"/>
            <w:gridSpan w:val="2"/>
          </w:tcPr>
          <w:p w14:paraId="6FC02659" w14:textId="77777777" w:rsidR="00F238BD" w:rsidRPr="00F9618C" w:rsidRDefault="00F238BD" w:rsidP="007578CA">
            <w:pPr>
              <w:pStyle w:val="TAL"/>
              <w:rPr>
                <w:lang w:eastAsia="zh-CN"/>
              </w:rPr>
            </w:pPr>
            <w:r w:rsidRPr="00F9618C">
              <w:rPr>
                <w:lang w:eastAsia="zh-CN"/>
              </w:rPr>
              <w:t>datBurstSizeInd</w:t>
            </w:r>
          </w:p>
        </w:tc>
        <w:tc>
          <w:tcPr>
            <w:tcW w:w="1800" w:type="dxa"/>
            <w:gridSpan w:val="2"/>
          </w:tcPr>
          <w:p w14:paraId="398C0909" w14:textId="77777777" w:rsidR="00F238BD" w:rsidRPr="00F9618C" w:rsidRDefault="00F238BD" w:rsidP="007578CA">
            <w:pPr>
              <w:pStyle w:val="TAL"/>
            </w:pPr>
            <w:r w:rsidRPr="00F9618C">
              <w:rPr>
                <w:lang w:eastAsia="zh-CN"/>
              </w:rPr>
              <w:t>boolean</w:t>
            </w:r>
          </w:p>
        </w:tc>
        <w:tc>
          <w:tcPr>
            <w:tcW w:w="361" w:type="dxa"/>
            <w:gridSpan w:val="2"/>
          </w:tcPr>
          <w:p w14:paraId="4C437CE7" w14:textId="77777777" w:rsidR="00F238BD" w:rsidRPr="00F9618C" w:rsidRDefault="00F238BD" w:rsidP="007578CA">
            <w:pPr>
              <w:pStyle w:val="TAC"/>
              <w:rPr>
                <w:lang w:eastAsia="zh-CN"/>
              </w:rPr>
            </w:pPr>
            <w:r w:rsidRPr="00F9618C">
              <w:rPr>
                <w:lang w:eastAsia="zh-CN"/>
              </w:rPr>
              <w:t>O</w:t>
            </w:r>
          </w:p>
        </w:tc>
        <w:tc>
          <w:tcPr>
            <w:tcW w:w="1170" w:type="dxa"/>
            <w:gridSpan w:val="2"/>
          </w:tcPr>
          <w:p w14:paraId="541B9391" w14:textId="77777777" w:rsidR="00F238BD" w:rsidRPr="00F9618C" w:rsidRDefault="00F238BD" w:rsidP="007578CA">
            <w:pPr>
              <w:pStyle w:val="TAC"/>
              <w:rPr>
                <w:lang w:eastAsia="zh-CN"/>
              </w:rPr>
            </w:pPr>
            <w:r w:rsidRPr="00F9618C">
              <w:rPr>
                <w:lang w:eastAsia="zh-CN"/>
              </w:rPr>
              <w:t>0..1</w:t>
            </w:r>
          </w:p>
        </w:tc>
        <w:tc>
          <w:tcPr>
            <w:tcW w:w="3329" w:type="dxa"/>
            <w:gridSpan w:val="2"/>
          </w:tcPr>
          <w:p w14:paraId="40F8FFDC" w14:textId="77777777" w:rsidR="00F238BD" w:rsidRPr="00F9618C" w:rsidRDefault="00F238BD" w:rsidP="007578CA">
            <w:pPr>
              <w:pStyle w:val="TAL"/>
            </w:pPr>
            <w:r w:rsidRPr="00F9618C">
              <w:t>Indicates the Data Burst Size marking for the DL service data flow is supported when it is included and set to "true".</w:t>
            </w:r>
          </w:p>
        </w:tc>
        <w:tc>
          <w:tcPr>
            <w:tcW w:w="1350" w:type="dxa"/>
            <w:gridSpan w:val="2"/>
          </w:tcPr>
          <w:p w14:paraId="2B7C8120" w14:textId="77777777" w:rsidR="00F238BD" w:rsidRPr="00F9618C" w:rsidRDefault="00F238BD" w:rsidP="007578CA">
            <w:pPr>
              <w:pStyle w:val="TAL"/>
            </w:pPr>
            <w:r w:rsidRPr="00F9618C">
              <w:rPr>
                <w:lang w:eastAsia="zh-CN"/>
              </w:rPr>
              <w:t>Traffic</w:t>
            </w:r>
            <w:r w:rsidRPr="00F9618C">
              <w:t>CharChange</w:t>
            </w:r>
          </w:p>
        </w:tc>
      </w:tr>
      <w:tr w:rsidR="00F238BD" w:rsidRPr="00F9618C" w14:paraId="327FD7C7" w14:textId="77777777" w:rsidTr="007578CA">
        <w:trPr>
          <w:gridBefore w:val="1"/>
          <w:wBefore w:w="36" w:type="dxa"/>
          <w:cantSplit/>
          <w:jc w:val="center"/>
        </w:trPr>
        <w:tc>
          <w:tcPr>
            <w:tcW w:w="1609" w:type="dxa"/>
            <w:gridSpan w:val="2"/>
          </w:tcPr>
          <w:p w14:paraId="5C9F70F0" w14:textId="77777777" w:rsidR="00F238BD" w:rsidRPr="00F9618C" w:rsidRDefault="00F238BD" w:rsidP="007578CA">
            <w:pPr>
              <w:pStyle w:val="TAL"/>
              <w:rPr>
                <w:lang w:eastAsia="zh-CN"/>
              </w:rPr>
            </w:pPr>
            <w:r>
              <w:rPr>
                <w:lang w:eastAsia="zh-CN"/>
              </w:rPr>
              <w:t>timetoNextBurstInd</w:t>
            </w:r>
          </w:p>
        </w:tc>
        <w:tc>
          <w:tcPr>
            <w:tcW w:w="1800" w:type="dxa"/>
            <w:gridSpan w:val="2"/>
          </w:tcPr>
          <w:p w14:paraId="6BBC8CDD" w14:textId="77777777" w:rsidR="00F238BD" w:rsidRPr="00F9618C" w:rsidRDefault="00F238BD" w:rsidP="007578CA">
            <w:pPr>
              <w:pStyle w:val="TAL"/>
              <w:rPr>
                <w:lang w:eastAsia="zh-CN"/>
              </w:rPr>
            </w:pPr>
            <w:r>
              <w:rPr>
                <w:lang w:eastAsia="zh-CN"/>
              </w:rPr>
              <w:t>boolean</w:t>
            </w:r>
          </w:p>
        </w:tc>
        <w:tc>
          <w:tcPr>
            <w:tcW w:w="361" w:type="dxa"/>
            <w:gridSpan w:val="2"/>
          </w:tcPr>
          <w:p w14:paraId="3B74E6C8" w14:textId="77777777" w:rsidR="00F238BD" w:rsidRPr="00F9618C" w:rsidRDefault="00F238BD" w:rsidP="007578CA">
            <w:pPr>
              <w:pStyle w:val="TAC"/>
              <w:rPr>
                <w:lang w:eastAsia="zh-CN"/>
              </w:rPr>
            </w:pPr>
            <w:r>
              <w:rPr>
                <w:lang w:eastAsia="zh-CN"/>
              </w:rPr>
              <w:t>O</w:t>
            </w:r>
          </w:p>
        </w:tc>
        <w:tc>
          <w:tcPr>
            <w:tcW w:w="1170" w:type="dxa"/>
            <w:gridSpan w:val="2"/>
          </w:tcPr>
          <w:p w14:paraId="0EC66119" w14:textId="77777777" w:rsidR="00F238BD" w:rsidRPr="00F9618C" w:rsidRDefault="00F238BD" w:rsidP="007578CA">
            <w:pPr>
              <w:pStyle w:val="TAC"/>
              <w:rPr>
                <w:lang w:eastAsia="zh-CN"/>
              </w:rPr>
            </w:pPr>
            <w:r>
              <w:rPr>
                <w:lang w:eastAsia="zh-CN"/>
              </w:rPr>
              <w:t>0..1</w:t>
            </w:r>
          </w:p>
        </w:tc>
        <w:tc>
          <w:tcPr>
            <w:tcW w:w="3329" w:type="dxa"/>
            <w:gridSpan w:val="2"/>
          </w:tcPr>
          <w:p w14:paraId="6B87B8C6" w14:textId="77777777" w:rsidR="00F238BD" w:rsidRPr="00F9618C" w:rsidRDefault="00F238BD" w:rsidP="007578CA">
            <w:pPr>
              <w:pStyle w:val="TAL"/>
            </w:pPr>
            <w:r>
              <w:t>Indicates the Time to Next Burst for the DL service data flow is supported, when it is included and set to "true".</w:t>
            </w:r>
          </w:p>
        </w:tc>
        <w:tc>
          <w:tcPr>
            <w:tcW w:w="1350" w:type="dxa"/>
            <w:gridSpan w:val="2"/>
          </w:tcPr>
          <w:p w14:paraId="50C862B7" w14:textId="77777777" w:rsidR="00F238BD" w:rsidRPr="00F9618C" w:rsidRDefault="00F238BD" w:rsidP="007578CA">
            <w:pPr>
              <w:pStyle w:val="TAL"/>
              <w:rPr>
                <w:lang w:eastAsia="zh-CN"/>
              </w:rPr>
            </w:pPr>
            <w:r>
              <w:t>TrafficCharChange</w:t>
            </w:r>
          </w:p>
        </w:tc>
      </w:tr>
      <w:tr w:rsidR="00F238BD" w:rsidRPr="00F9618C" w14:paraId="35D98C0D" w14:textId="77777777" w:rsidTr="007578CA">
        <w:trPr>
          <w:gridBefore w:val="1"/>
          <w:wBefore w:w="36" w:type="dxa"/>
          <w:cantSplit/>
          <w:jc w:val="center"/>
        </w:trPr>
        <w:tc>
          <w:tcPr>
            <w:tcW w:w="1609" w:type="dxa"/>
            <w:gridSpan w:val="2"/>
          </w:tcPr>
          <w:p w14:paraId="6D85CA34" w14:textId="77777777" w:rsidR="00F238BD" w:rsidRDefault="00F238BD" w:rsidP="007578CA">
            <w:pPr>
              <w:pStyle w:val="TAL"/>
              <w:rPr>
                <w:lang w:eastAsia="zh-CN"/>
              </w:rPr>
            </w:pPr>
            <w:r>
              <w:rPr>
                <w:lang w:eastAsia="zh-CN"/>
              </w:rPr>
              <w:t>onPathN6SigInfo</w:t>
            </w:r>
          </w:p>
        </w:tc>
        <w:tc>
          <w:tcPr>
            <w:tcW w:w="1800" w:type="dxa"/>
            <w:gridSpan w:val="2"/>
          </w:tcPr>
          <w:p w14:paraId="40AB0FB9" w14:textId="77777777" w:rsidR="00F238BD" w:rsidRDefault="00F238BD" w:rsidP="007578CA">
            <w:pPr>
              <w:pStyle w:val="TAL"/>
              <w:rPr>
                <w:lang w:eastAsia="zh-CN"/>
              </w:rPr>
            </w:pPr>
            <w:r>
              <w:rPr>
                <w:lang w:eastAsia="zh-CN"/>
              </w:rPr>
              <w:t>OnPathN6SigInfo</w:t>
            </w:r>
          </w:p>
        </w:tc>
        <w:tc>
          <w:tcPr>
            <w:tcW w:w="361" w:type="dxa"/>
            <w:gridSpan w:val="2"/>
          </w:tcPr>
          <w:p w14:paraId="7D86F628" w14:textId="77777777" w:rsidR="00F238BD" w:rsidRDefault="00F238BD" w:rsidP="007578CA">
            <w:pPr>
              <w:pStyle w:val="TAC"/>
              <w:rPr>
                <w:lang w:eastAsia="zh-CN"/>
              </w:rPr>
            </w:pPr>
            <w:r>
              <w:rPr>
                <w:lang w:eastAsia="zh-CN"/>
              </w:rPr>
              <w:t>O</w:t>
            </w:r>
          </w:p>
        </w:tc>
        <w:tc>
          <w:tcPr>
            <w:tcW w:w="1170" w:type="dxa"/>
            <w:gridSpan w:val="2"/>
          </w:tcPr>
          <w:p w14:paraId="3D9E6773" w14:textId="77777777" w:rsidR="00F238BD" w:rsidRDefault="00F238BD" w:rsidP="007578CA">
            <w:pPr>
              <w:pStyle w:val="TAC"/>
              <w:rPr>
                <w:lang w:eastAsia="zh-CN"/>
              </w:rPr>
            </w:pPr>
            <w:r>
              <w:rPr>
                <w:lang w:eastAsia="zh-CN"/>
              </w:rPr>
              <w:t>0..1</w:t>
            </w:r>
          </w:p>
        </w:tc>
        <w:tc>
          <w:tcPr>
            <w:tcW w:w="3329" w:type="dxa"/>
            <w:gridSpan w:val="2"/>
          </w:tcPr>
          <w:p w14:paraId="00F377A1" w14:textId="77777777" w:rsidR="00F238BD" w:rsidRDefault="00F238BD" w:rsidP="007578CA">
            <w:pPr>
              <w:pStyle w:val="TAL"/>
            </w:pPr>
            <w:r>
              <w:t xml:space="preserve">Contains the on-path N6 signaling information for </w:t>
            </w:r>
            <w:r w:rsidRPr="002A5C7D">
              <w:t>deliver</w:t>
            </w:r>
            <w:r>
              <w:t>ing</w:t>
            </w:r>
            <w:r w:rsidRPr="002A5C7D">
              <w:t xml:space="preserve"> media related information</w:t>
            </w:r>
            <w:r>
              <w:t>.</w:t>
            </w:r>
          </w:p>
        </w:tc>
        <w:tc>
          <w:tcPr>
            <w:tcW w:w="1350" w:type="dxa"/>
            <w:gridSpan w:val="2"/>
          </w:tcPr>
          <w:p w14:paraId="17410E98" w14:textId="77777777" w:rsidR="00F238BD" w:rsidRDefault="00F238BD" w:rsidP="007578CA">
            <w:pPr>
              <w:pStyle w:val="TAL"/>
            </w:pPr>
            <w:r>
              <w:t>MediaInfoDeliver</w:t>
            </w:r>
          </w:p>
        </w:tc>
      </w:tr>
      <w:tr w:rsidR="00F238BD" w:rsidRPr="00F9618C" w14:paraId="279B8723" w14:textId="77777777" w:rsidTr="007578CA">
        <w:trPr>
          <w:gridAfter w:val="1"/>
          <w:wAfter w:w="36" w:type="dxa"/>
          <w:cantSplit/>
          <w:jc w:val="center"/>
        </w:trPr>
        <w:tc>
          <w:tcPr>
            <w:tcW w:w="9619" w:type="dxa"/>
            <w:gridSpan w:val="12"/>
          </w:tcPr>
          <w:p w14:paraId="75DEA1DA" w14:textId="77777777" w:rsidR="00F238BD" w:rsidRPr="00F9618C" w:rsidRDefault="00F238BD" w:rsidP="007578CA">
            <w:pPr>
              <w:pStyle w:val="TAN"/>
            </w:pPr>
            <w:r w:rsidRPr="00F9618C">
              <w:t>NOTE 1:</w:t>
            </w:r>
            <w:r w:rsidRPr="00F9618C">
              <w:tab/>
              <w:t>The attributes "altSerReqs" and "altSerReqsData" are mutually exclusive.</w:t>
            </w:r>
          </w:p>
          <w:p w14:paraId="78F42985" w14:textId="77777777" w:rsidR="00F238BD" w:rsidRPr="00F9618C" w:rsidRDefault="00F238BD" w:rsidP="007578CA">
            <w:pPr>
              <w:pStyle w:val="TAN"/>
            </w:pPr>
            <w:r w:rsidRPr="00F9618C">
              <w:t>NOTE 2:</w:t>
            </w:r>
            <w:r w:rsidRPr="00F9618C">
              <w:tab/>
              <w:t>The "burstArrivalTimeWnd" attribute, within the "tscaiInputUl" and/or "tscaiInputDl" attributes, and the "capBatAdaptation" attribute are mutually exclusive.</w:t>
            </w:r>
          </w:p>
          <w:p w14:paraId="7DDA347F" w14:textId="77777777" w:rsidR="00F238BD" w:rsidRDefault="00F238BD" w:rsidP="007578CA">
            <w:pPr>
              <w:pStyle w:val="TAN"/>
              <w:rPr>
                <w:ins w:id="72" w:author="Huawei" w:date="2025-05-10T18:32:00Z"/>
              </w:rPr>
            </w:pPr>
            <w:r w:rsidRPr="00F9618C">
              <w:t>NOTE 3:</w:t>
            </w:r>
            <w:r w:rsidRPr="00F9618C">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p w14:paraId="49E9C0F0" w14:textId="001CB38B" w:rsidR="00332811" w:rsidRPr="00F9618C" w:rsidRDefault="00332811" w:rsidP="00332811">
            <w:pPr>
              <w:pStyle w:val="TAN"/>
            </w:pPr>
            <w:ins w:id="73" w:author="Huawei" w:date="2025-05-10T18:32:00Z">
              <w:r w:rsidRPr="00F9618C">
                <w:t>NOTE </w:t>
              </w:r>
              <w:r>
                <w:t>4</w:t>
              </w:r>
              <w:r w:rsidRPr="00F9618C">
                <w:t>:</w:t>
              </w:r>
              <w:r w:rsidRPr="00F9618C">
                <w:tab/>
              </w:r>
              <w:r>
                <w:t xml:space="preserve">If the </w:t>
              </w:r>
              <w:r w:rsidRPr="00F9618C">
                <w:t>"</w:t>
              </w:r>
              <w:r>
                <w:rPr>
                  <w:lang w:val="fr-FR" w:eastAsia="zh-CN"/>
                </w:rPr>
                <w:t>pduSetDelayBudget</w:t>
              </w:r>
              <w:r w:rsidRPr="00F9618C">
                <w:t>"</w:t>
              </w:r>
              <w:r>
                <w:t xml:space="preserve"> attribute</w:t>
              </w:r>
              <w:r>
                <w:rPr>
                  <w:lang w:val="fr-FR"/>
                </w:rPr>
                <w:t xml:space="preserve"> within the </w:t>
              </w:r>
              <w:r w:rsidRPr="00F9618C">
                <w:t>"</w:t>
              </w:r>
              <w:r w:rsidRPr="00F9618C">
                <w:rPr>
                  <w:lang w:eastAsia="zh-CN"/>
                </w:rPr>
                <w:t>pduSet</w:t>
              </w:r>
              <w:r w:rsidRPr="00F9618C">
                <w:t>Qo</w:t>
              </w:r>
              <w:r w:rsidRPr="00F9618C">
                <w:rPr>
                  <w:lang w:eastAsia="zh-CN"/>
                </w:rPr>
                <w:t>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w:t>
              </w:r>
              <w:r>
                <w:rPr>
                  <w:lang w:val="fr-FR" w:eastAsia="zh-CN"/>
                </w:rPr>
                <w:t xml:space="preserve"> is present, it </w:t>
              </w:r>
              <w:r>
                <w:rPr>
                  <w:lang w:eastAsia="ko-KR"/>
                </w:rPr>
                <w:t xml:space="preserve">supersedes </w:t>
              </w:r>
              <w:r w:rsidRPr="003964A6">
                <w:rPr>
                  <w:lang w:eastAsia="ko-KR"/>
                </w:rPr>
                <w:t xml:space="preserve">the </w:t>
              </w:r>
            </w:ins>
            <w:ins w:id="74" w:author="Huawei" w:date="2025-05-10T18:39:00Z">
              <w:r w:rsidR="00C92610">
                <w:rPr>
                  <w:lang w:eastAsia="ko-KR"/>
                </w:rPr>
                <w:t xml:space="preserve">DL/UL </w:t>
              </w:r>
            </w:ins>
            <w:ins w:id="75" w:author="Huawei" w:date="2025-05-10T18:32:00Z">
              <w:r w:rsidRPr="00F9618C">
                <w:t>"</w:t>
              </w:r>
              <w:r w:rsidRPr="00F9618C">
                <w:rPr>
                  <w:szCs w:val="18"/>
                  <w:lang w:eastAsia="zh-CN"/>
                </w:rPr>
                <w:t>pdb</w:t>
              </w:r>
              <w:r w:rsidRPr="00F9618C">
                <w:t>"</w:t>
              </w:r>
              <w:r w:rsidRPr="003964A6">
                <w:rPr>
                  <w:lang w:eastAsia="ko-KR"/>
                </w:rPr>
                <w:t xml:space="preserve"> </w:t>
              </w:r>
              <w:r>
                <w:t>attribute</w:t>
              </w:r>
              <w:r>
                <w:rPr>
                  <w:lang w:val="fr-FR"/>
                </w:rPr>
                <w:t xml:space="preserve"> </w:t>
              </w:r>
              <w:r w:rsidRPr="003964A6">
                <w:rPr>
                  <w:lang w:eastAsia="ko-KR"/>
                </w:rPr>
                <w:t>in the respective direction</w:t>
              </w:r>
              <w:r>
                <w:t>.</w:t>
              </w:r>
            </w:ins>
          </w:p>
        </w:tc>
      </w:tr>
    </w:tbl>
    <w:p w14:paraId="149C1C4A" w14:textId="77777777" w:rsidR="00F238BD" w:rsidRPr="00F9618C" w:rsidRDefault="00F238BD" w:rsidP="00F238BD"/>
    <w:p w14:paraId="43F5FCCD" w14:textId="77777777" w:rsidR="00F238BD" w:rsidRDefault="00F238BD" w:rsidP="00F238BD">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How the Protocol Description indicates the method</w:t>
      </w:r>
      <w:r>
        <w:t>s to delivery the media related information is for FFS</w:t>
      </w:r>
      <w:r>
        <w:rPr>
          <w:rStyle w:val="EditorsNoteCharChar"/>
        </w:rPr>
        <w:t>.</w:t>
      </w:r>
    </w:p>
    <w:p w14:paraId="6A6532D7" w14:textId="77777777" w:rsidR="00F238BD" w:rsidRPr="00F238BD" w:rsidRDefault="00F238BD"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138BD" w14:textId="77777777" w:rsidR="009C035D" w:rsidRDefault="009C035D">
      <w:r>
        <w:separator/>
      </w:r>
    </w:p>
  </w:endnote>
  <w:endnote w:type="continuationSeparator" w:id="0">
    <w:p w14:paraId="1417A13D" w14:textId="77777777" w:rsidR="009C035D" w:rsidRDefault="009C035D">
      <w:r>
        <w:continuationSeparator/>
      </w:r>
    </w:p>
  </w:endnote>
  <w:endnote w:type="continuationNotice" w:id="1">
    <w:p w14:paraId="067A2DA0" w14:textId="77777777" w:rsidR="009C035D" w:rsidRDefault="009C0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BC7F8" w14:textId="77777777" w:rsidR="009C035D" w:rsidRDefault="009C035D">
      <w:r>
        <w:separator/>
      </w:r>
    </w:p>
  </w:footnote>
  <w:footnote w:type="continuationSeparator" w:id="0">
    <w:p w14:paraId="053E813D" w14:textId="77777777" w:rsidR="009C035D" w:rsidRDefault="009C035D">
      <w:r>
        <w:continuationSeparator/>
      </w:r>
    </w:p>
  </w:footnote>
  <w:footnote w:type="continuationNotice" w:id="1">
    <w:p w14:paraId="314ECE66" w14:textId="77777777" w:rsidR="009C035D" w:rsidRDefault="009C03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B353AD"/>
    <w:multiLevelType w:val="hybridMultilevel"/>
    <w:tmpl w:val="C2E8DF26"/>
    <w:lvl w:ilvl="0" w:tplc="CDAA884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26"/>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29"/>
  </w:num>
  <w:num w:numId="10">
    <w:abstractNumId w:val="28"/>
  </w:num>
  <w:num w:numId="11">
    <w:abstractNumId w:val="13"/>
  </w:num>
  <w:num w:numId="12">
    <w:abstractNumId w:val="2"/>
  </w:num>
  <w:num w:numId="13">
    <w:abstractNumId w:val="1"/>
  </w:num>
  <w:num w:numId="14">
    <w:abstractNumId w:val="0"/>
  </w:num>
  <w:num w:numId="15">
    <w:abstractNumId w:val="27"/>
  </w:num>
  <w:num w:numId="16">
    <w:abstractNumId w:val="32"/>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0"/>
  </w:num>
  <w:num w:numId="27">
    <w:abstractNumId w:val="25"/>
  </w:num>
  <w:num w:numId="28">
    <w:abstractNumId w:val="31"/>
  </w:num>
  <w:num w:numId="29">
    <w:abstractNumId w:val="9"/>
  </w:num>
  <w:num w:numId="30">
    <w:abstractNumId w:val="18"/>
  </w:num>
  <w:num w:numId="31">
    <w:abstractNumId w:val="23"/>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1"/>
  </w:num>
  <w:num w:numId="39">
    <w:abstractNumId w:val="24"/>
  </w:num>
  <w:num w:numId="40">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234"/>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3743E"/>
    <w:rsid w:val="0014109E"/>
    <w:rsid w:val="0014579E"/>
    <w:rsid w:val="00145D43"/>
    <w:rsid w:val="00157BD4"/>
    <w:rsid w:val="001605C7"/>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543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3E49"/>
    <w:rsid w:val="002E472E"/>
    <w:rsid w:val="002F42CB"/>
    <w:rsid w:val="002F707F"/>
    <w:rsid w:val="00305409"/>
    <w:rsid w:val="00307073"/>
    <w:rsid w:val="00307B4E"/>
    <w:rsid w:val="0031689E"/>
    <w:rsid w:val="0032264B"/>
    <w:rsid w:val="00323240"/>
    <w:rsid w:val="00327482"/>
    <w:rsid w:val="00331788"/>
    <w:rsid w:val="003323D9"/>
    <w:rsid w:val="00332811"/>
    <w:rsid w:val="0033761C"/>
    <w:rsid w:val="003400CD"/>
    <w:rsid w:val="00342E9B"/>
    <w:rsid w:val="00351BF3"/>
    <w:rsid w:val="00352F2B"/>
    <w:rsid w:val="003609EF"/>
    <w:rsid w:val="0036222A"/>
    <w:rsid w:val="0036231A"/>
    <w:rsid w:val="00367FCB"/>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A6C4E"/>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2A5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05B23"/>
    <w:rsid w:val="00511E2B"/>
    <w:rsid w:val="005141D9"/>
    <w:rsid w:val="0051580D"/>
    <w:rsid w:val="00520479"/>
    <w:rsid w:val="0052373F"/>
    <w:rsid w:val="0052472B"/>
    <w:rsid w:val="0052620C"/>
    <w:rsid w:val="00527508"/>
    <w:rsid w:val="00530D1B"/>
    <w:rsid w:val="00531896"/>
    <w:rsid w:val="00531BDD"/>
    <w:rsid w:val="00533DEB"/>
    <w:rsid w:val="00541120"/>
    <w:rsid w:val="00541F4E"/>
    <w:rsid w:val="005428D4"/>
    <w:rsid w:val="0054543C"/>
    <w:rsid w:val="00547111"/>
    <w:rsid w:val="005525C7"/>
    <w:rsid w:val="0055424E"/>
    <w:rsid w:val="00554753"/>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40DE"/>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15A6"/>
    <w:rsid w:val="00737AFA"/>
    <w:rsid w:val="007444EA"/>
    <w:rsid w:val="00747262"/>
    <w:rsid w:val="007508F7"/>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5AA0"/>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1E1C"/>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0CF4"/>
    <w:rsid w:val="009A4F11"/>
    <w:rsid w:val="009A5264"/>
    <w:rsid w:val="009A5753"/>
    <w:rsid w:val="009A579D"/>
    <w:rsid w:val="009B2836"/>
    <w:rsid w:val="009B44DE"/>
    <w:rsid w:val="009B4D43"/>
    <w:rsid w:val="009B720D"/>
    <w:rsid w:val="009C035D"/>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A5C"/>
    <w:rsid w:val="00A031D9"/>
    <w:rsid w:val="00A0371C"/>
    <w:rsid w:val="00A043E5"/>
    <w:rsid w:val="00A115BD"/>
    <w:rsid w:val="00A151EC"/>
    <w:rsid w:val="00A15F4B"/>
    <w:rsid w:val="00A20BB5"/>
    <w:rsid w:val="00A21C51"/>
    <w:rsid w:val="00A246B6"/>
    <w:rsid w:val="00A25E15"/>
    <w:rsid w:val="00A33B8C"/>
    <w:rsid w:val="00A362BF"/>
    <w:rsid w:val="00A41AFC"/>
    <w:rsid w:val="00A45842"/>
    <w:rsid w:val="00A47E70"/>
    <w:rsid w:val="00A50B03"/>
    <w:rsid w:val="00A50CF0"/>
    <w:rsid w:val="00A60195"/>
    <w:rsid w:val="00A60C32"/>
    <w:rsid w:val="00A6215A"/>
    <w:rsid w:val="00A63081"/>
    <w:rsid w:val="00A64B50"/>
    <w:rsid w:val="00A67506"/>
    <w:rsid w:val="00A70C51"/>
    <w:rsid w:val="00A710F5"/>
    <w:rsid w:val="00A73A05"/>
    <w:rsid w:val="00A7671C"/>
    <w:rsid w:val="00A8342E"/>
    <w:rsid w:val="00A85919"/>
    <w:rsid w:val="00A90615"/>
    <w:rsid w:val="00A91D25"/>
    <w:rsid w:val="00A97AF6"/>
    <w:rsid w:val="00AA1A33"/>
    <w:rsid w:val="00AA2CBC"/>
    <w:rsid w:val="00AA4D19"/>
    <w:rsid w:val="00AA639F"/>
    <w:rsid w:val="00AB0A27"/>
    <w:rsid w:val="00AB0C6D"/>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1C"/>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4B7"/>
    <w:rsid w:val="00C05E30"/>
    <w:rsid w:val="00C07542"/>
    <w:rsid w:val="00C1198C"/>
    <w:rsid w:val="00C11D7D"/>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610"/>
    <w:rsid w:val="00C9299A"/>
    <w:rsid w:val="00C9533A"/>
    <w:rsid w:val="00C95985"/>
    <w:rsid w:val="00C96D00"/>
    <w:rsid w:val="00CA4327"/>
    <w:rsid w:val="00CA5690"/>
    <w:rsid w:val="00CA70B2"/>
    <w:rsid w:val="00CA7886"/>
    <w:rsid w:val="00CB195F"/>
    <w:rsid w:val="00CB4E3C"/>
    <w:rsid w:val="00CC298A"/>
    <w:rsid w:val="00CC5026"/>
    <w:rsid w:val="00CC68D0"/>
    <w:rsid w:val="00CC71BA"/>
    <w:rsid w:val="00CD75D7"/>
    <w:rsid w:val="00CE32A7"/>
    <w:rsid w:val="00CE38A1"/>
    <w:rsid w:val="00CE6DCA"/>
    <w:rsid w:val="00CE7F2C"/>
    <w:rsid w:val="00CF56D3"/>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416D"/>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36F8"/>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032B"/>
    <w:rsid w:val="00EC2D43"/>
    <w:rsid w:val="00EC2D7A"/>
    <w:rsid w:val="00EC5734"/>
    <w:rsid w:val="00ED3DFA"/>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38BD"/>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8">
    <w:name w:val="尾注文本 字符1"/>
    <w:rsid w:val="007315A6"/>
    <w:rPr>
      <w:rFonts w:ascii="Times New Roman" w:hAnsi="Times New Roman"/>
      <w:lang w:val="en-GB" w:eastAsia="en-US"/>
    </w:rPr>
  </w:style>
  <w:style w:type="character" w:customStyle="1" w:styleId="19">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AB8DD-9284-4007-98B7-104660FCF9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7842</TotalTime>
  <Pages>13</Pages>
  <Words>3861</Words>
  <Characters>22009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687</cp:revision>
  <cp:lastPrinted>1899-12-31T23:00:00Z</cp:lastPrinted>
  <dcterms:created xsi:type="dcterms:W3CDTF">2020-02-03T08:32:00Z</dcterms:created>
  <dcterms:modified xsi:type="dcterms:W3CDTF">2025-05-12T11:55:00Z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